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391" w:rsidRDefault="00556391">
      <w:pPr>
        <w:autoSpaceDE w:val="0"/>
        <w:autoSpaceDN w:val="0"/>
        <w:spacing w:after="78" w:line="220" w:lineRule="exact"/>
      </w:pPr>
    </w:p>
    <w:p w:rsidR="00556391" w:rsidRPr="00D27573" w:rsidRDefault="00CC78D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56391" w:rsidRPr="00D27573" w:rsidRDefault="00CC78D2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556391" w:rsidRPr="00D27573" w:rsidRDefault="00CC78D2">
      <w:pPr>
        <w:tabs>
          <w:tab w:val="left" w:pos="3986"/>
        </w:tabs>
        <w:autoSpaceDE w:val="0"/>
        <w:autoSpaceDN w:val="0"/>
        <w:spacing w:before="670" w:after="0" w:line="262" w:lineRule="auto"/>
        <w:ind w:left="522" w:right="144"/>
        <w:rPr>
          <w:lang w:val="ru-RU"/>
        </w:rPr>
      </w:pP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МКУ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"Отдел образования Исполнительного комитета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Республики Татарстан"</w:t>
      </w:r>
    </w:p>
    <w:p w:rsidR="00556391" w:rsidRDefault="00CC78D2">
      <w:pPr>
        <w:autoSpaceDE w:val="0"/>
        <w:autoSpaceDN w:val="0"/>
        <w:spacing w:before="672" w:after="1376" w:line="230" w:lineRule="auto"/>
        <w:ind w:right="3256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МБОУ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"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Табар-Черкийская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СОШ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320"/>
        <w:gridCol w:w="2760"/>
      </w:tblGrid>
      <w:tr w:rsidR="00556391">
        <w:trPr>
          <w:trHeight w:hRule="exact" w:val="276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before="5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before="50"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before="5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556391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ШМО учителей начальных классов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школы</w:t>
            </w:r>
          </w:p>
        </w:tc>
      </w:tr>
    </w:tbl>
    <w:p w:rsidR="00556391" w:rsidRDefault="00556391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42"/>
        <w:gridCol w:w="4040"/>
        <w:gridCol w:w="3360"/>
      </w:tblGrid>
      <w:tr w:rsidR="00556391">
        <w:trPr>
          <w:trHeight w:hRule="exact" w:val="466"/>
        </w:trPr>
        <w:tc>
          <w:tcPr>
            <w:tcW w:w="2642" w:type="dxa"/>
            <w:vMerge w:val="restart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before="26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ШМО</w:t>
            </w:r>
          </w:p>
        </w:tc>
        <w:tc>
          <w:tcPr>
            <w:tcW w:w="404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before="60" w:after="0" w:line="230" w:lineRule="auto"/>
              <w:ind w:left="8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______________И.Б.Хураськина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before="60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______________Л.И.Щербакова</w:t>
            </w:r>
          </w:p>
        </w:tc>
      </w:tr>
      <w:tr w:rsidR="00556391">
        <w:trPr>
          <w:trHeight w:hRule="exact" w:val="116"/>
        </w:trPr>
        <w:tc>
          <w:tcPr>
            <w:tcW w:w="3428" w:type="dxa"/>
            <w:vMerge/>
          </w:tcPr>
          <w:p w:rsidR="00556391" w:rsidRDefault="00556391"/>
        </w:tc>
        <w:tc>
          <w:tcPr>
            <w:tcW w:w="4040" w:type="dxa"/>
            <w:vMerge w:val="restart"/>
            <w:tcMar>
              <w:left w:w="0" w:type="dxa"/>
              <w:right w:w="0" w:type="dxa"/>
            </w:tcMar>
          </w:tcPr>
          <w:p w:rsidR="00556391" w:rsidRDefault="00556391">
            <w:pPr>
              <w:autoSpaceDE w:val="0"/>
              <w:autoSpaceDN w:val="0"/>
              <w:spacing w:before="2" w:after="0" w:line="230" w:lineRule="auto"/>
              <w:ind w:left="876"/>
            </w:pPr>
          </w:p>
        </w:tc>
        <w:tc>
          <w:tcPr>
            <w:tcW w:w="3360" w:type="dxa"/>
            <w:vMerge w:val="restart"/>
            <w:tcMar>
              <w:left w:w="0" w:type="dxa"/>
              <w:right w:w="0" w:type="dxa"/>
            </w:tcMar>
          </w:tcPr>
          <w:p w:rsidR="00556391" w:rsidRPr="00D27573" w:rsidRDefault="00CC78D2">
            <w:pPr>
              <w:autoSpaceDE w:val="0"/>
              <w:autoSpaceDN w:val="0"/>
              <w:spacing w:before="2" w:after="0" w:line="230" w:lineRule="auto"/>
              <w:ind w:left="35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 w:rsidR="00D2757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96</w:t>
            </w:r>
          </w:p>
        </w:tc>
      </w:tr>
      <w:tr w:rsidR="00556391">
        <w:trPr>
          <w:trHeight w:hRule="exact" w:val="304"/>
        </w:trPr>
        <w:tc>
          <w:tcPr>
            <w:tcW w:w="2642" w:type="dxa"/>
            <w:tcMar>
              <w:left w:w="0" w:type="dxa"/>
              <w:right w:w="0" w:type="dxa"/>
            </w:tcMar>
          </w:tcPr>
          <w:p w:rsidR="00556391" w:rsidRDefault="00CC78D2" w:rsidP="00D27573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</w:t>
            </w:r>
            <w:proofErr w:type="spellStart"/>
            <w:r w:rsidR="00D2757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МН.Волкова</w:t>
            </w:r>
            <w:proofErr w:type="spellEnd"/>
          </w:p>
        </w:tc>
        <w:tc>
          <w:tcPr>
            <w:tcW w:w="3428" w:type="dxa"/>
            <w:vMerge/>
          </w:tcPr>
          <w:p w:rsidR="00556391" w:rsidRDefault="00556391"/>
        </w:tc>
        <w:tc>
          <w:tcPr>
            <w:tcW w:w="3428" w:type="dxa"/>
            <w:vMerge/>
          </w:tcPr>
          <w:p w:rsidR="00556391" w:rsidRDefault="00556391"/>
        </w:tc>
      </w:tr>
      <w:tr w:rsidR="00556391">
        <w:trPr>
          <w:trHeight w:hRule="exact" w:val="480"/>
        </w:trPr>
        <w:tc>
          <w:tcPr>
            <w:tcW w:w="2642" w:type="dxa"/>
            <w:tcMar>
              <w:left w:w="0" w:type="dxa"/>
              <w:right w:w="0" w:type="dxa"/>
            </w:tcMar>
          </w:tcPr>
          <w:p w:rsidR="00556391" w:rsidRPr="00D27573" w:rsidRDefault="00CC78D2">
            <w:pPr>
              <w:autoSpaceDE w:val="0"/>
              <w:autoSpaceDN w:val="0"/>
              <w:spacing w:before="194" w:after="0" w:line="230" w:lineRule="auto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 w:rsidR="00D2757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1</w:t>
            </w:r>
          </w:p>
        </w:tc>
        <w:tc>
          <w:tcPr>
            <w:tcW w:w="4040" w:type="dxa"/>
            <w:tcMar>
              <w:left w:w="0" w:type="dxa"/>
              <w:right w:w="0" w:type="dxa"/>
            </w:tcMar>
          </w:tcPr>
          <w:p w:rsidR="00556391" w:rsidRDefault="00556391">
            <w:pPr>
              <w:autoSpaceDE w:val="0"/>
              <w:autoSpaceDN w:val="0"/>
              <w:spacing w:after="0" w:line="230" w:lineRule="auto"/>
              <w:ind w:left="876"/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556391" w:rsidRDefault="00CC78D2">
            <w:pPr>
              <w:autoSpaceDE w:val="0"/>
              <w:autoSpaceDN w:val="0"/>
              <w:spacing w:after="0" w:line="230" w:lineRule="auto"/>
              <w:ind w:left="3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 w:rsidR="00D2757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r w:rsidR="00D2757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августа 2022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г.</w:t>
            </w:r>
          </w:p>
        </w:tc>
      </w:tr>
    </w:tbl>
    <w:p w:rsidR="00556391" w:rsidRDefault="00CC78D2">
      <w:pPr>
        <w:autoSpaceDE w:val="0"/>
        <w:autoSpaceDN w:val="0"/>
        <w:spacing w:before="122" w:after="0" w:line="230" w:lineRule="auto"/>
      </w:pPr>
      <w:proofErr w:type="spellStart"/>
      <w:proofErr w:type="gramStart"/>
      <w:r>
        <w:rPr>
          <w:rFonts w:ascii="Times New Roman" w:eastAsia="Times New Roman" w:hAnsi="Times New Roman"/>
          <w:color w:val="000000"/>
          <w:w w:val="102"/>
          <w:sz w:val="20"/>
        </w:rPr>
        <w:t>от</w:t>
      </w:r>
      <w:proofErr w:type="spellEnd"/>
      <w:proofErr w:type="gramEnd"/>
      <w:r>
        <w:rPr>
          <w:rFonts w:ascii="Times New Roman" w:eastAsia="Times New Roman" w:hAnsi="Times New Roman"/>
          <w:color w:val="000000"/>
          <w:w w:val="102"/>
          <w:sz w:val="20"/>
        </w:rPr>
        <w:t xml:space="preserve"> "</w:t>
      </w:r>
      <w:r w:rsidR="00D27573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26</w:t>
      </w:r>
      <w:r>
        <w:rPr>
          <w:rFonts w:ascii="Times New Roman" w:eastAsia="Times New Roman" w:hAnsi="Times New Roman"/>
          <w:color w:val="000000"/>
          <w:w w:val="102"/>
          <w:sz w:val="20"/>
        </w:rPr>
        <w:t>"</w:t>
      </w:r>
      <w:r w:rsidR="00D27573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августа 2022</w:t>
      </w:r>
      <w:r>
        <w:rPr>
          <w:rFonts w:ascii="Times New Roman" w:eastAsia="Times New Roman" w:hAnsi="Times New Roman"/>
          <w:color w:val="000000"/>
          <w:w w:val="102"/>
          <w:sz w:val="20"/>
        </w:rPr>
        <w:t xml:space="preserve"> г.</w:t>
      </w:r>
    </w:p>
    <w:p w:rsidR="00556391" w:rsidRDefault="00CC78D2">
      <w:pPr>
        <w:autoSpaceDE w:val="0"/>
        <w:autoSpaceDN w:val="0"/>
        <w:spacing w:before="1038" w:after="0" w:line="262" w:lineRule="auto"/>
        <w:ind w:left="3744" w:right="3600"/>
        <w:jc w:val="center"/>
      </w:pP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РАБОЧАЯ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ПРОГРАММА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1823138)</w:t>
      </w:r>
    </w:p>
    <w:p w:rsidR="00556391" w:rsidRPr="001E023F" w:rsidRDefault="00D27573" w:rsidP="00D27573">
      <w:pPr>
        <w:autoSpaceDE w:val="0"/>
        <w:autoSpaceDN w:val="0"/>
        <w:spacing w:after="0" w:line="262" w:lineRule="auto"/>
        <w:ind w:left="1814" w:right="3888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</w:t>
      </w:r>
      <w:r w:rsidR="00CC78D2" w:rsidRPr="001E023F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="00CC78D2" w:rsidRPr="001E023F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</w:t>
      </w:r>
      <w:r w:rsidR="00CC78D2" w:rsidRPr="001E023F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="00CC78D2" w:rsidRPr="001E023F">
        <w:rPr>
          <w:rFonts w:ascii="Times New Roman" w:eastAsia="Times New Roman" w:hAnsi="Times New Roman"/>
          <w:color w:val="000000"/>
          <w:sz w:val="24"/>
          <w:lang w:val="ru-RU"/>
        </w:rPr>
        <w:t>Технология»</w:t>
      </w:r>
    </w:p>
    <w:p w:rsidR="00556391" w:rsidRPr="00D27573" w:rsidRDefault="00CC78D2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D27573" w:rsidRDefault="00D27573" w:rsidP="00D27573">
      <w:pPr>
        <w:autoSpaceDE w:val="0"/>
        <w:autoSpaceDN w:val="0"/>
        <w:spacing w:after="0" w:line="262" w:lineRule="auto"/>
        <w:ind w:left="2450" w:hanging="1656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</w:t>
      </w:r>
    </w:p>
    <w:p w:rsidR="00D27573" w:rsidRDefault="00D27573" w:rsidP="00D27573">
      <w:pPr>
        <w:autoSpaceDE w:val="0"/>
        <w:autoSpaceDN w:val="0"/>
        <w:spacing w:after="0" w:line="262" w:lineRule="auto"/>
        <w:ind w:left="2450" w:hanging="165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556391" w:rsidRPr="00D27573" w:rsidRDefault="00D27573" w:rsidP="00D27573">
      <w:pPr>
        <w:autoSpaceDE w:val="0"/>
        <w:autoSpaceDN w:val="0"/>
        <w:spacing w:after="0" w:line="262" w:lineRule="auto"/>
        <w:ind w:left="1656" w:hanging="165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               </w:t>
      </w:r>
      <w:r w:rsidR="00CC78D2"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="00CC78D2" w:rsidRPr="00D27573">
        <w:rPr>
          <w:rFonts w:ascii="Times New Roman" w:eastAsia="Times New Roman" w:hAnsi="Times New Roman"/>
          <w:color w:val="000000"/>
          <w:sz w:val="24"/>
          <w:lang w:val="ru-RU"/>
        </w:rPr>
        <w:t>Хураськина</w:t>
      </w:r>
      <w:proofErr w:type="spellEnd"/>
      <w:r w:rsidR="00CC78D2"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Ирина Борисовна </w:t>
      </w:r>
      <w:r w:rsidR="00CC78D2" w:rsidRPr="00D275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               </w:t>
      </w:r>
      <w:r w:rsidR="00CC78D2" w:rsidRPr="00D27573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556391" w:rsidRDefault="00556391" w:rsidP="00D27573">
      <w:pPr>
        <w:autoSpaceDE w:val="0"/>
        <w:autoSpaceDN w:val="0"/>
        <w:spacing w:after="100" w:afterAutospacing="1" w:line="220" w:lineRule="exact"/>
        <w:rPr>
          <w:lang w:val="ru-RU"/>
        </w:rPr>
      </w:pPr>
    </w:p>
    <w:p w:rsidR="00D27573" w:rsidRDefault="00D27573" w:rsidP="00D27573">
      <w:pPr>
        <w:autoSpaceDE w:val="0"/>
        <w:autoSpaceDN w:val="0"/>
        <w:spacing w:after="0" w:line="220" w:lineRule="exact"/>
        <w:rPr>
          <w:lang w:val="ru-RU"/>
        </w:rPr>
      </w:pPr>
    </w:p>
    <w:p w:rsidR="00D27573" w:rsidRPr="00D27573" w:rsidRDefault="00D27573" w:rsidP="00D27573">
      <w:pPr>
        <w:autoSpaceDE w:val="0"/>
        <w:autoSpaceDN w:val="0"/>
        <w:spacing w:after="100" w:afterAutospacing="1" w:line="220" w:lineRule="exact"/>
        <w:rPr>
          <w:lang w:val="ru-RU"/>
        </w:rPr>
      </w:pPr>
    </w:p>
    <w:p w:rsidR="00556391" w:rsidRPr="00D27573" w:rsidRDefault="00CC78D2">
      <w:pPr>
        <w:autoSpaceDE w:val="0"/>
        <w:autoSpaceDN w:val="0"/>
        <w:spacing w:after="0" w:line="230" w:lineRule="auto"/>
        <w:ind w:right="3528"/>
        <w:jc w:val="right"/>
        <w:rPr>
          <w:lang w:val="ru-RU"/>
        </w:rPr>
      </w:pP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Табар-Черки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202</w:t>
      </w:r>
      <w:r w:rsidR="00D27573">
        <w:rPr>
          <w:rFonts w:ascii="Times New Roman" w:eastAsia="Times New Roman" w:hAnsi="Times New Roman"/>
          <w:color w:val="000000"/>
          <w:sz w:val="24"/>
          <w:lang w:val="ru-RU"/>
        </w:rPr>
        <w:t>2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616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78" w:line="220" w:lineRule="exact"/>
        <w:rPr>
          <w:lang w:val="ru-RU"/>
        </w:rPr>
      </w:pPr>
    </w:p>
    <w:p w:rsidR="00556391" w:rsidRPr="00D27573" w:rsidRDefault="00CC78D2">
      <w:pPr>
        <w:autoSpaceDE w:val="0"/>
        <w:autoSpaceDN w:val="0"/>
        <w:spacing w:after="0" w:line="230" w:lineRule="auto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56391" w:rsidRPr="00D27573" w:rsidRDefault="00CC78D2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556391" w:rsidRPr="00D27573" w:rsidRDefault="00CC78D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556391" w:rsidRPr="00D27573" w:rsidRDefault="00CC78D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(определённые волевые усилия,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, самоконтроль, проявление терпения и доброжелательности при налаживании отношений) и коммуникативных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</w:t>
      </w:r>
      <w:proofErr w:type="gram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proofErr w:type="gram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556391" w:rsidRPr="00D27573" w:rsidRDefault="00CC78D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ФГОС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НОО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, данная программа обеспечивает реализацию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556391" w:rsidRPr="00D27573" w:rsidRDefault="00CC78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Изобразительное искусство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556391" w:rsidRPr="00D27573" w:rsidRDefault="00CC78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78" w:line="220" w:lineRule="exact"/>
        <w:rPr>
          <w:lang w:val="ru-RU"/>
        </w:rPr>
      </w:pPr>
    </w:p>
    <w:p w:rsidR="00556391" w:rsidRPr="00D27573" w:rsidRDefault="00CC78D2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556391" w:rsidRPr="00D27573" w:rsidRDefault="00CC78D2">
      <w:pPr>
        <w:autoSpaceDE w:val="0"/>
        <w:autoSpaceDN w:val="0"/>
        <w:spacing w:before="70" w:after="0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556391" w:rsidRPr="00D27573" w:rsidRDefault="00CC78D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556391" w:rsidRPr="00D27573" w:rsidRDefault="00CC78D2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</w:t>
      </w:r>
      <w:proofErr w:type="gram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proofErr w:type="gramEnd"/>
      <w:r w:rsidRPr="00D2757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66" w:line="220" w:lineRule="exact"/>
        <w:rPr>
          <w:lang w:val="ru-RU"/>
        </w:rPr>
      </w:pPr>
    </w:p>
    <w:p w:rsidR="00556391" w:rsidRPr="00D27573" w:rsidRDefault="00CC78D2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56391" w:rsidRPr="00D27573" w:rsidRDefault="00CC78D2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требованиям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ФГОС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общее число часов на изучение курса «Технология» в 1 классе — 33 часа (по 1 часу в неделю)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78" w:line="220" w:lineRule="exact"/>
        <w:rPr>
          <w:lang w:val="ru-RU"/>
        </w:rPr>
      </w:pPr>
    </w:p>
    <w:p w:rsidR="00556391" w:rsidRPr="00D27573" w:rsidRDefault="00CC78D2">
      <w:pPr>
        <w:autoSpaceDE w:val="0"/>
        <w:autoSpaceDN w:val="0"/>
        <w:spacing w:after="0" w:line="230" w:lineRule="auto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56391" w:rsidRPr="00D27573" w:rsidRDefault="00CC78D2">
      <w:pPr>
        <w:autoSpaceDE w:val="0"/>
        <w:autoSpaceDN w:val="0"/>
        <w:spacing w:before="346" w:after="0" w:line="262" w:lineRule="auto"/>
        <w:ind w:left="180" w:right="3600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:rsidR="00556391" w:rsidRPr="00D27573" w:rsidRDefault="00CC78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:rsidR="00556391" w:rsidRPr="00D27573" w:rsidRDefault="00CC78D2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Профессии родных и знакомых. Профессии, связанные с </w:t>
      </w:r>
      <w:proofErr w:type="spellStart"/>
      <w:proofErr w:type="gram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изу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- чаемыми</w:t>
      </w:r>
      <w:proofErr w:type="gram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материалами и производствами. Профессии сферы обслуживания.</w:t>
      </w:r>
    </w:p>
    <w:p w:rsidR="00556391" w:rsidRPr="00D27573" w:rsidRDefault="00CC78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56391" w:rsidRPr="00D27573" w:rsidRDefault="00CC78D2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56391" w:rsidRPr="00D27573" w:rsidRDefault="00CC78D2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556391" w:rsidRPr="00D27573" w:rsidRDefault="00CC78D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556391" w:rsidRPr="00D27573" w:rsidRDefault="00CC78D2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56391" w:rsidRPr="00D27573" w:rsidRDefault="00CC78D2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556391" w:rsidRPr="00D27573" w:rsidRDefault="00CC78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</w:p>
    <w:p w:rsidR="00556391" w:rsidRPr="00D27573" w:rsidRDefault="00CC78D2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56391" w:rsidRPr="00D27573" w:rsidRDefault="00CC78D2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556391" w:rsidRPr="00D27573" w:rsidRDefault="00CC78D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556391" w:rsidRPr="00D27573" w:rsidRDefault="00CC78D2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66" w:line="220" w:lineRule="exact"/>
        <w:rPr>
          <w:lang w:val="ru-RU"/>
        </w:rPr>
      </w:pPr>
    </w:p>
    <w:p w:rsidR="00556391" w:rsidRPr="00D27573" w:rsidRDefault="00CC78D2">
      <w:pPr>
        <w:autoSpaceDE w:val="0"/>
        <w:autoSpaceDN w:val="0"/>
        <w:spacing w:after="0" w:line="283" w:lineRule="auto"/>
        <w:ind w:right="144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:rsidR="00556391" w:rsidRPr="00D27573" w:rsidRDefault="00CC78D2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</w:t>
      </w:r>
      <w:proofErr w:type="spellStart"/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</w:t>
      </w:r>
      <w:proofErr w:type="spellStart"/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</w:t>
      </w:r>
      <w:proofErr w:type="spellStart"/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сотрудничества;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86" w:right="640" w:bottom="115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78" w:line="220" w:lineRule="exact"/>
        <w:rPr>
          <w:lang w:val="ru-RU"/>
        </w:rPr>
      </w:pPr>
    </w:p>
    <w:p w:rsidR="00556391" w:rsidRPr="00D27573" w:rsidRDefault="00CC78D2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</w:t>
      </w:r>
      <w:proofErr w:type="spellStart"/>
      <w:proofErr w:type="gram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ТЕХНОЛОГИЯ»НА</w:t>
      </w:r>
      <w:proofErr w:type="spellEnd"/>
      <w:proofErr w:type="gramEnd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УРОВНЕ НАЧАЛЬНОГО ОБЩЕГО ОБРАЗОВАНИЯ 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556391" w:rsidRPr="00D27573" w:rsidRDefault="00CC78D2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spell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</w:t>
      </w:r>
      <w:proofErr w:type="spellEnd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 ОБУЧАЮЩЕГОСЯ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proofErr w:type="spell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66" w:line="220" w:lineRule="exact"/>
        <w:rPr>
          <w:lang w:val="ru-RU"/>
        </w:rPr>
      </w:pPr>
    </w:p>
    <w:p w:rsidR="00556391" w:rsidRPr="00D27573" w:rsidRDefault="00CC78D2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proofErr w:type="spell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proofErr w:type="spellStart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УУД</w:t>
      </w:r>
      <w:proofErr w:type="spellEnd"/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556391" w:rsidRPr="00D27573" w:rsidRDefault="00CC78D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556391" w:rsidRPr="00D27573" w:rsidRDefault="00CC78D2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D275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78" w:line="220" w:lineRule="exact"/>
        <w:rPr>
          <w:lang w:val="ru-RU"/>
        </w:rPr>
      </w:pPr>
    </w:p>
    <w:p w:rsidR="00556391" w:rsidRPr="00D27573" w:rsidRDefault="00CC78D2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материал»,«инструмент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», «приспособление», «конструирование», «аппликация»;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соблюдать правила гигиены труда;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выполнять последовательность изготовления несложных изделий: разметка, резание, сборка, отделка;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D27573">
        <w:rPr>
          <w:lang w:val="ru-RU"/>
        </w:rPr>
        <w:br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сминанием</w:t>
      </w:r>
      <w:proofErr w:type="spellEnd"/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выполнять практическую работу и самоконтроль с опорой на инструкционную карту, образец, шаблон;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D27573">
        <w:rPr>
          <w:lang w:val="ru-RU"/>
        </w:rPr>
        <w:br/>
      </w:r>
      <w:r w:rsidRPr="00D27573">
        <w:rPr>
          <w:lang w:val="ru-RU"/>
        </w:rPr>
        <w:tab/>
      </w:r>
      <w:r w:rsidRPr="00D27573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556391" w:rsidRPr="00D27573" w:rsidRDefault="00556391">
      <w:pPr>
        <w:rPr>
          <w:lang w:val="ru-RU"/>
        </w:rPr>
        <w:sectPr w:rsidR="00556391" w:rsidRPr="00D27573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556391" w:rsidRPr="00D27573" w:rsidRDefault="00556391">
      <w:pPr>
        <w:autoSpaceDE w:val="0"/>
        <w:autoSpaceDN w:val="0"/>
        <w:spacing w:after="64" w:line="220" w:lineRule="exact"/>
        <w:rPr>
          <w:lang w:val="ru-RU"/>
        </w:rPr>
      </w:pPr>
    </w:p>
    <w:p w:rsidR="00D27573" w:rsidRDefault="00D27573" w:rsidP="00D27573">
      <w:pPr>
        <w:spacing w:before="80"/>
        <w:ind w:left="106"/>
        <w:rPr>
          <w:b/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52FD5" id="Прямоугольник 4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D2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E1oAPa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proofErr w:type="spellStart"/>
      <w:r>
        <w:rPr>
          <w:b/>
          <w:sz w:val="19"/>
        </w:rPr>
        <w:t>ТЕМАТИЧЕСКОЕ</w:t>
      </w:r>
      <w:proofErr w:type="spellEnd"/>
      <w:r>
        <w:rPr>
          <w:b/>
          <w:spacing w:val="9"/>
          <w:sz w:val="19"/>
        </w:rPr>
        <w:t xml:space="preserve"> </w:t>
      </w:r>
      <w:proofErr w:type="spellStart"/>
      <w:r>
        <w:rPr>
          <w:b/>
          <w:spacing w:val="-2"/>
          <w:sz w:val="19"/>
        </w:rPr>
        <w:t>ПЛАНИРОВАНИЕ</w:t>
      </w:r>
      <w:proofErr w:type="spellEnd"/>
    </w:p>
    <w:p w:rsidR="00D27573" w:rsidRDefault="00D27573" w:rsidP="00D27573">
      <w:pPr>
        <w:pStyle w:val="af"/>
        <w:spacing w:before="8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26"/>
        <w:gridCol w:w="528"/>
        <w:gridCol w:w="1104"/>
        <w:gridCol w:w="1140"/>
        <w:gridCol w:w="864"/>
        <w:gridCol w:w="4850"/>
        <w:gridCol w:w="1236"/>
        <w:gridCol w:w="1380"/>
      </w:tblGrid>
      <w:tr w:rsidR="00D27573" w:rsidTr="00047307">
        <w:trPr>
          <w:trHeight w:val="333"/>
        </w:trPr>
        <w:tc>
          <w:tcPr>
            <w:tcW w:w="468" w:type="dxa"/>
            <w:vMerge w:val="restart"/>
          </w:tcPr>
          <w:p w:rsidR="00D27573" w:rsidRDefault="00D27573" w:rsidP="00047307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926" w:type="dxa"/>
            <w:vMerge w:val="restart"/>
          </w:tcPr>
          <w:p w:rsidR="00D27573" w:rsidRDefault="00D27573" w:rsidP="0004730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D27573" w:rsidRDefault="00D27573" w:rsidP="00047307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850" w:type="dxa"/>
            <w:vMerge w:val="restart"/>
          </w:tcPr>
          <w:p w:rsidR="00D27573" w:rsidRDefault="00D27573" w:rsidP="00047307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D27573" w:rsidRDefault="00D27573" w:rsidP="00047307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D27573" w:rsidRDefault="00D27573" w:rsidP="00047307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27573" w:rsidTr="0004730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3926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4850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</w:tr>
      <w:tr w:rsidR="00D27573" w:rsidRPr="001E023F" w:rsidTr="00047307">
        <w:trPr>
          <w:trHeight w:val="333"/>
        </w:trPr>
        <w:tc>
          <w:tcPr>
            <w:tcW w:w="15496" w:type="dxa"/>
            <w:gridSpan w:val="9"/>
          </w:tcPr>
          <w:p w:rsidR="00D27573" w:rsidRDefault="00D27573" w:rsidP="0004730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1.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ПРОИЗВОДСТВА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сырьевых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мастеров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</w:t>
            </w:r>
            <w:r w:rsidR="0041791D">
              <w:rPr>
                <w:spacing w:val="-2"/>
                <w:w w:val="105"/>
                <w:sz w:val="15"/>
              </w:rPr>
              <w:t>6</w:t>
            </w:r>
            <w:r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9" w:right="897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приспособлениями;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понятие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материалах,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происхождении,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разнообразии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3</w:t>
            </w:r>
            <w:r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 возможности использования изучаемых инструментов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приспособлений людьми разных профессий;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right="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Подготовка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работе.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зависимости от вида работы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</w:t>
            </w:r>
            <w:r w:rsidR="0041791D">
              <w:rPr>
                <w:spacing w:val="-2"/>
                <w:w w:val="105"/>
                <w:sz w:val="15"/>
              </w:rPr>
              <w:t>0</w:t>
            </w:r>
            <w:r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 рабочее место в зависимости от вида работы.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поддерживать порядок во время работы; убирать рабочее место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окончании работы под руководством учителя;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4367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Профессии родных и знакомых. Профессии,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связанные с изучаемыми материалами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производствами. Профессии сферы обслуживания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spacing w:before="7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2</w:t>
            </w:r>
            <w:r w:rsidR="0041791D">
              <w:rPr>
                <w:spacing w:val="-2"/>
                <w:w w:val="105"/>
                <w:sz w:val="15"/>
              </w:rPr>
              <w:t>7</w:t>
            </w:r>
            <w:r>
              <w:rPr>
                <w:spacing w:val="-2"/>
                <w:w w:val="105"/>
                <w:sz w:val="15"/>
              </w:rPr>
              <w:t>.09.2022</w:t>
            </w:r>
          </w:p>
          <w:p w:rsidR="0041791D" w:rsidRDefault="0041791D" w:rsidP="0041791D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04.10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 рабочее место в зависимости от вида работы.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поддерживать порядок во время работы; убирать рабочее место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окончании работы под руководством учителя;</w:t>
            </w:r>
          </w:p>
          <w:p w:rsidR="00D27573" w:rsidRDefault="00D27573" w:rsidP="00047307">
            <w:pPr>
              <w:pStyle w:val="TableParagraph"/>
              <w:spacing w:before="3" w:line="266" w:lineRule="auto"/>
              <w:ind w:left="79" w:right="22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уборки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поддержания порядка людьми разных профессий;</w:t>
            </w:r>
          </w:p>
          <w:p w:rsidR="00D27573" w:rsidRDefault="00D27573" w:rsidP="00047307">
            <w:pPr>
              <w:pStyle w:val="TableParagraph"/>
              <w:spacing w:before="1" w:line="266" w:lineRule="auto"/>
              <w:ind w:left="79" w:right="45"/>
              <w:rPr>
                <w:sz w:val="15"/>
              </w:rPr>
            </w:pPr>
            <w:r>
              <w:rPr>
                <w:w w:val="105"/>
                <w:sz w:val="15"/>
              </w:rPr>
              <w:t>формировать общее понятие об изучаемых материалах,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происхождение, разнообразие и основные свойства, понимать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 материалов от инструментов и приспособлений;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</w:t>
            </w:r>
          </w:p>
          <w:p w:rsidR="00D27573" w:rsidRDefault="00D27573" w:rsidP="00047307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понимать особенности технологии изготовления изделий, выделять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 изделия, основу, определять способ изготовления под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357"/>
              <w:rPr>
                <w:sz w:val="15"/>
              </w:rPr>
            </w:pPr>
            <w:r>
              <w:rPr>
                <w:w w:val="105"/>
                <w:sz w:val="15"/>
              </w:rPr>
              <w:t>определять основные этапы изготовления изделия при помощи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 и на основе графической инструкции в учебнике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(рисованному/слайдовому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инструкционной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сборка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отделка;</w:t>
            </w:r>
          </w:p>
          <w:p w:rsidR="00D27573" w:rsidRDefault="00D27573" w:rsidP="00047307">
            <w:pPr>
              <w:pStyle w:val="TableParagraph"/>
              <w:spacing w:before="3" w:line="266" w:lineRule="auto"/>
              <w:ind w:left="79" w:right="133"/>
              <w:rPr>
                <w:sz w:val="15"/>
              </w:rPr>
            </w:pPr>
            <w:r>
              <w:rPr>
                <w:w w:val="105"/>
                <w:sz w:val="15"/>
              </w:rPr>
              <w:t>знакомиться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профессиями,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производствами;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</w:tbl>
    <w:p w:rsidR="00D27573" w:rsidRPr="00D27573" w:rsidRDefault="00D27573" w:rsidP="00D27573">
      <w:pPr>
        <w:spacing w:line="266" w:lineRule="auto"/>
        <w:rPr>
          <w:sz w:val="15"/>
          <w:lang w:val="ru-RU"/>
        </w:rPr>
        <w:sectPr w:rsidR="00D27573" w:rsidRPr="00D27573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26"/>
        <w:gridCol w:w="528"/>
        <w:gridCol w:w="1104"/>
        <w:gridCol w:w="1140"/>
        <w:gridCol w:w="864"/>
        <w:gridCol w:w="4850"/>
        <w:gridCol w:w="1236"/>
        <w:gridCol w:w="1380"/>
      </w:tblGrid>
      <w:tr w:rsidR="00D27573" w:rsidRPr="001E023F" w:rsidTr="00047307">
        <w:trPr>
          <w:trHeight w:val="2074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1.5.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3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ремёсла,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обычаи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</w:t>
            </w:r>
            <w:r w:rsidR="00D27573"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357"/>
              <w:rPr>
                <w:sz w:val="15"/>
              </w:rPr>
            </w:pPr>
            <w:r>
              <w:rPr>
                <w:w w:val="105"/>
                <w:sz w:val="15"/>
              </w:rPr>
              <w:t>определять основные этапы изготовления изделия при помощи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 и на основе графической инструкции в учебнике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(рисованному/слайдовому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инструкционной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сборка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отделка;</w:t>
            </w:r>
          </w:p>
          <w:p w:rsidR="00D27573" w:rsidRDefault="00D27573" w:rsidP="00047307">
            <w:pPr>
              <w:pStyle w:val="TableParagraph"/>
              <w:spacing w:before="4" w:line="266" w:lineRule="auto"/>
              <w:ind w:left="79" w:right="133"/>
              <w:rPr>
                <w:sz w:val="15"/>
              </w:rPr>
            </w:pPr>
            <w:r>
              <w:rPr>
                <w:w w:val="105"/>
                <w:sz w:val="15"/>
              </w:rPr>
              <w:t>знакомиться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профессиями,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производствами;</w:t>
            </w:r>
          </w:p>
          <w:p w:rsidR="00D27573" w:rsidRDefault="00D27573" w:rsidP="00047307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ремёсел,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обычаев и производств, связанных с изучаемыми материалами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производствами;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Tr="00047307">
        <w:trPr>
          <w:trHeight w:val="333"/>
        </w:trPr>
        <w:tc>
          <w:tcPr>
            <w:tcW w:w="4394" w:type="dxa"/>
            <w:gridSpan w:val="2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574" w:type="dxa"/>
            <w:gridSpan w:val="6"/>
          </w:tcPr>
          <w:p w:rsidR="00D27573" w:rsidRDefault="00D27573" w:rsidP="000473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27573" w:rsidRPr="001E023F" w:rsidTr="00047307">
        <w:trPr>
          <w:trHeight w:val="333"/>
        </w:trPr>
        <w:tc>
          <w:tcPr>
            <w:tcW w:w="15496" w:type="dxa"/>
            <w:gridSpan w:val="9"/>
          </w:tcPr>
          <w:p w:rsidR="00D27573" w:rsidRDefault="00D27573" w:rsidP="00047307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РУЧНОЙ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ОБРАБОТКИ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</w:tr>
      <w:tr w:rsidR="00D27573" w:rsidRPr="001E023F" w:rsidTr="00047307">
        <w:trPr>
          <w:trHeight w:val="1870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Бережное, экономное и рациональное 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обрабатываемых материалов. 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конструктивных особенностей материалов при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</w:t>
            </w:r>
            <w:r w:rsidR="00D27573"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 руководством учителя организовывать свою деятельность: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35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 соответствии с индивидуальными особенностями обучающихся,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процессе выполнения изделия контролировать и при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200"/>
              <w:rPr>
                <w:sz w:val="15"/>
              </w:rPr>
            </w:pPr>
            <w:r>
              <w:rPr>
                <w:w w:val="105"/>
                <w:sz w:val="15"/>
              </w:rPr>
              <w:t>необходимости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  <w:p w:rsidR="00D27573" w:rsidRDefault="00D27573" w:rsidP="00047307">
            <w:pPr>
              <w:pStyle w:val="TableParagraph"/>
              <w:spacing w:before="1" w:line="266" w:lineRule="auto"/>
              <w:ind w:left="79" w:right="961"/>
              <w:rPr>
                <w:sz w:val="15"/>
              </w:rPr>
            </w:pPr>
            <w:r>
              <w:rPr>
                <w:w w:val="105"/>
                <w:sz w:val="15"/>
              </w:rPr>
              <w:t>соблюдать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1101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Основные технологические операции ручной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обработки материалов: разметка деталей, выделение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формообразование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отделка изделия или его деталей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</w:t>
            </w:r>
            <w:r w:rsidR="0041791D">
              <w:rPr>
                <w:spacing w:val="-2"/>
                <w:w w:val="105"/>
                <w:sz w:val="15"/>
              </w:rPr>
              <w:t>5</w:t>
            </w:r>
            <w:r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 руководством учителя анализировать конструкцию изделия,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обсуждать варианты изготовления изделия, выполнять основные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технологические операции ручной обработки материалов: разметку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 выделение деталей, формообразование деталей, сборку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 и отделку изделия или его деталей по заданному образцу;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2254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 разметки деталей: на глаз и от руки, 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шаблону, по линейке (как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направляющему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инструменту без откладывания размеров) с опорой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 рисунки, графическую инструкцию, простейшую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схему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</w:t>
            </w:r>
            <w:r w:rsidR="00D27573">
              <w:rPr>
                <w:spacing w:val="-2"/>
                <w:w w:val="105"/>
                <w:sz w:val="15"/>
              </w:rPr>
              <w:t>.11.2022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 руководством учителя организовывать свою деятельность: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35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 соответствии с индивидуальными особенностями обучающихся,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процессе выполнения изделия контролировать и при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200"/>
              <w:rPr>
                <w:sz w:val="15"/>
              </w:rPr>
            </w:pPr>
            <w:r>
              <w:rPr>
                <w:w w:val="105"/>
                <w:sz w:val="15"/>
              </w:rPr>
              <w:t>необходимости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  <w:p w:rsidR="00D27573" w:rsidRDefault="00D27573" w:rsidP="00047307">
            <w:pPr>
              <w:pStyle w:val="TableParagraph"/>
              <w:spacing w:before="1" w:line="266" w:lineRule="auto"/>
              <w:ind w:left="79" w:right="961"/>
              <w:rPr>
                <w:sz w:val="15"/>
              </w:rPr>
            </w:pPr>
            <w:r>
              <w:rPr>
                <w:w w:val="105"/>
                <w:sz w:val="15"/>
              </w:rPr>
              <w:t>соблюдать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приспособлениями;</w:t>
            </w:r>
          </w:p>
          <w:p w:rsidR="00D27573" w:rsidRDefault="00D27573" w:rsidP="00047307">
            <w:pPr>
              <w:pStyle w:val="TableParagraph"/>
              <w:spacing w:before="1" w:line="266" w:lineRule="auto"/>
              <w:ind w:left="79" w:right="229"/>
              <w:rPr>
                <w:sz w:val="15"/>
              </w:rPr>
            </w:pPr>
            <w:r>
              <w:rPr>
                <w:w w:val="105"/>
                <w:sz w:val="15"/>
              </w:rPr>
              <w:t>применять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клеем;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2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условных графических изображений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(называние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операций,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последовательности изготовления изделий)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5</w:t>
            </w:r>
            <w:r>
              <w:rPr>
                <w:spacing w:val="-2"/>
                <w:w w:val="105"/>
                <w:sz w:val="15"/>
              </w:rPr>
              <w:t>.11.2022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33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анализировать простые по конструкции образцы;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анализировать простейшую конструкцию изделия: выделять детали,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форму, определять взаимное расположение, виды соединения;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 экономной и аккуратной разметки.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Рациональная разметка и вырезание нескольких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одинаковых деталей из бумаги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</w:t>
            </w:r>
            <w:r w:rsidR="0041791D">
              <w:rPr>
                <w:spacing w:val="-2"/>
                <w:w w:val="105"/>
                <w:sz w:val="15"/>
              </w:rPr>
              <w:t>2</w:t>
            </w:r>
            <w:r>
              <w:rPr>
                <w:spacing w:val="-2"/>
                <w:w w:val="105"/>
                <w:sz w:val="15"/>
              </w:rPr>
              <w:t>.11.2022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под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собирать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 сборки изделия;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</w:tbl>
    <w:p w:rsidR="00D27573" w:rsidRPr="00D27573" w:rsidRDefault="00D27573" w:rsidP="00D27573">
      <w:pPr>
        <w:spacing w:line="266" w:lineRule="auto"/>
        <w:rPr>
          <w:sz w:val="15"/>
          <w:lang w:val="ru-RU"/>
        </w:rPr>
        <w:sectPr w:rsidR="00D27573" w:rsidRPr="00D27573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26"/>
        <w:gridCol w:w="528"/>
        <w:gridCol w:w="1104"/>
        <w:gridCol w:w="1140"/>
        <w:gridCol w:w="864"/>
        <w:gridCol w:w="4850"/>
        <w:gridCol w:w="1236"/>
        <w:gridCol w:w="1380"/>
      </w:tblGrid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2.6.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соединения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пластилина, клея, скручивание, сшивание и</w:t>
            </w:r>
          </w:p>
          <w:p w:rsidR="00D27573" w:rsidRDefault="00D27573" w:rsidP="00047307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аккуратной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клеем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29.</w:t>
            </w:r>
            <w:r w:rsidR="00D27573">
              <w:rPr>
                <w:spacing w:val="-2"/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>1</w:t>
            </w:r>
            <w:r w:rsidR="00D27573">
              <w:rPr>
                <w:spacing w:val="-2"/>
                <w:w w:val="105"/>
                <w:sz w:val="15"/>
              </w:rPr>
              <w:t>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под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собирать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 сборки изделия;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3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Отделка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(окрашивание,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вышивка, аппликация и др.)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</w:t>
            </w:r>
            <w:r w:rsidR="0041791D">
              <w:rPr>
                <w:spacing w:val="-2"/>
                <w:w w:val="105"/>
                <w:sz w:val="15"/>
              </w:rPr>
              <w:t>6</w:t>
            </w:r>
            <w:r>
              <w:rPr>
                <w:spacing w:val="-2"/>
                <w:w w:val="105"/>
                <w:sz w:val="15"/>
              </w:rPr>
              <w:t>.12.2022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изготавливать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осваиваемых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технологий;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178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видов изделий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3</w:t>
            </w:r>
            <w:r>
              <w:rPr>
                <w:spacing w:val="-2"/>
                <w:w w:val="105"/>
                <w:sz w:val="15"/>
              </w:rPr>
              <w:t>.12.2022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 их взаимное расположение в общей конструкции;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7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распространённые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свойства. Простейшие способы обработки бумаги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 видов: сгибание и складывание,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сминание</w:t>
            </w:r>
            <w:proofErr w:type="spellEnd"/>
            <w:r>
              <w:rPr>
                <w:b/>
                <w:w w:val="105"/>
                <w:sz w:val="15"/>
              </w:rPr>
              <w:t>, обрывание, склеивание и др.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</w:t>
            </w:r>
            <w:r w:rsidR="0041791D">
              <w:rPr>
                <w:spacing w:val="-2"/>
                <w:w w:val="105"/>
                <w:sz w:val="15"/>
              </w:rPr>
              <w:t>0</w:t>
            </w:r>
            <w:r>
              <w:rPr>
                <w:spacing w:val="-2"/>
                <w:w w:val="105"/>
                <w:sz w:val="15"/>
              </w:rPr>
              <w:t>.12.2022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под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собирать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 сборки изделия;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2.10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Резание бумаги ножницами. Правила безопасной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работы, передачи и хранения ножниц. Картон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</w:t>
            </w:r>
            <w:r w:rsidR="00D27573">
              <w:rPr>
                <w:spacing w:val="-2"/>
                <w:w w:val="105"/>
                <w:sz w:val="15"/>
              </w:rPr>
              <w:t>.12.2022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под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собирать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 сборки изделия;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1053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10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Пластические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(пластилин,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0</w:t>
            </w:r>
            <w:r>
              <w:rPr>
                <w:spacing w:val="-2"/>
                <w:w w:val="105"/>
                <w:sz w:val="15"/>
              </w:rPr>
              <w:t>.01.2023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 и объединять их в единую композицию;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2.12.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 изготовления изделий доступной 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сложности формы из них: разметка на глаз,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отделение части (стекой, отрыванием), придание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7</w:t>
            </w:r>
            <w:r>
              <w:rPr>
                <w:spacing w:val="-2"/>
                <w:w w:val="105"/>
                <w:sz w:val="15"/>
              </w:rPr>
              <w:t>.01.2023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 и объединять их в единую композицию;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1293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2.13.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(плоские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объёмные — орехи, шишки, семена, ветки)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D27573" w:rsidRDefault="0041791D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</w:t>
            </w:r>
            <w:r w:rsidR="00D27573">
              <w:rPr>
                <w:spacing w:val="-2"/>
                <w:w w:val="105"/>
                <w:sz w:val="15"/>
              </w:rPr>
              <w:t>.01.2023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 руководством учителя организовывать свою деятельность: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 и рационально размещать инструменты и материалы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 с индивидуальными особенностями обучающихся,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восстанавливать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2.14.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3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 работы с природными материалами: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замыслом,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 композиции, соединение деталей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24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06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изделия);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2.15.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(текстиле),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строении и свойствах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24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Расходовать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экономно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Понимать значение и назначение вышивок;</w:t>
            </w:r>
          </w:p>
          <w:p w:rsidR="00D27573" w:rsidRDefault="00D27573" w:rsidP="00047307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строчку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прямого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стежка;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</w:tbl>
    <w:p w:rsidR="00D27573" w:rsidRPr="00D27573" w:rsidRDefault="00D27573" w:rsidP="00D27573">
      <w:pPr>
        <w:spacing w:line="266" w:lineRule="auto"/>
        <w:rPr>
          <w:sz w:val="15"/>
          <w:lang w:val="ru-RU"/>
        </w:rPr>
        <w:sectPr w:rsidR="00D27573" w:rsidRPr="00D27573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26"/>
        <w:gridCol w:w="528"/>
        <w:gridCol w:w="1104"/>
        <w:gridCol w:w="1140"/>
        <w:gridCol w:w="864"/>
        <w:gridCol w:w="4850"/>
        <w:gridCol w:w="1236"/>
        <w:gridCol w:w="1380"/>
      </w:tblGrid>
      <w:tr w:rsidR="00D27573" w:rsidRPr="001E023F" w:rsidTr="00047307">
        <w:trPr>
          <w:trHeight w:val="2638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2.16.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Швейные инструменты и приспособления (иглы,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булавки и др.)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sz w:val="14"/>
              </w:rPr>
              <w:t>31.01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 руководством учителя организовывать свою деятельность: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подготавливать рабочее место для работы с текстильными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материалами, правильно и рационально размещать инструменты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 в соответствии с индивидуальными особенностями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обучающихся,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 восстанавливать порядок на рабочем месте;</w:t>
            </w:r>
          </w:p>
          <w:p w:rsidR="00D27573" w:rsidRDefault="00D27573" w:rsidP="00047307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  <w:p w:rsidR="00D27573" w:rsidRDefault="00D27573" w:rsidP="00047307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 работы ножницами, иглой и др.;</w:t>
            </w:r>
          </w:p>
          <w:p w:rsidR="00D27573" w:rsidRDefault="00D27573" w:rsidP="00047307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Определять названия и назначение основных инструментов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приспособлений для ручного труда (игла, ножницы, напёрсток,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булавка,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пяльцы),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иглу,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булавки,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ножницы;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1677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2.17.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Отмеривание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заправка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нитки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иголку,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строчка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стежка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</w:t>
            </w:r>
            <w:r w:rsidR="00D27573">
              <w:rPr>
                <w:spacing w:val="-2"/>
                <w:w w:val="105"/>
                <w:sz w:val="15"/>
              </w:rPr>
              <w:t>.02.2023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строчку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прямого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стежка;</w:t>
            </w:r>
          </w:p>
          <w:p w:rsidR="00D27573" w:rsidRDefault="00D27573" w:rsidP="00047307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вышивки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стежка;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Наблюдать и сравнивать иглы, булавки и другие приспособления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 виду и их назначению;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Обсуждать варианты выполнения работы, понимать поставленную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цель, отделять известное от неизвестного; открывать новое знание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практическое умение через тренировочные упражнения (отмеривание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нитки для шитья, вдевание нитки в иглу);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1293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2.18.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Использование дополнительных отделочных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</w:t>
            </w:r>
            <w:r w:rsidR="00D27573">
              <w:rPr>
                <w:spacing w:val="-2"/>
                <w:w w:val="105"/>
                <w:sz w:val="15"/>
              </w:rPr>
              <w:t>.02.2023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иглы,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булавки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 виду и их назначению;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Обсуждать варианты выполнения работы, понимать поставленную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цель, отделять известное от неизвестного; открывать новое знание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практическое умение через тренировочные упражнения (отмеривание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нитки для шитья, вдевание нитки в иглу);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Tr="00047307">
        <w:trPr>
          <w:trHeight w:val="333"/>
        </w:trPr>
        <w:tc>
          <w:tcPr>
            <w:tcW w:w="4394" w:type="dxa"/>
            <w:gridSpan w:val="2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574" w:type="dxa"/>
            <w:gridSpan w:val="6"/>
          </w:tcPr>
          <w:p w:rsidR="00D27573" w:rsidRDefault="00D27573" w:rsidP="000473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27573" w:rsidTr="00047307">
        <w:trPr>
          <w:trHeight w:val="333"/>
        </w:trPr>
        <w:tc>
          <w:tcPr>
            <w:tcW w:w="15496" w:type="dxa"/>
            <w:gridSpan w:val="9"/>
          </w:tcPr>
          <w:p w:rsidR="00D27573" w:rsidRDefault="00D27573" w:rsidP="00047307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3.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МОДЕЛИРОВАНИЕ</w:t>
            </w:r>
          </w:p>
        </w:tc>
      </w:tr>
      <w:tr w:rsidR="00D27573" w:rsidRPr="001E023F" w:rsidTr="00047307">
        <w:trPr>
          <w:trHeight w:val="1293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1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Простые и объёмные конструкции из разных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 (пластические массы, бумага, текстиль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др.) и способы их создания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</w:t>
            </w:r>
            <w:r w:rsidR="00D27573">
              <w:rPr>
                <w:spacing w:val="-2"/>
                <w:w w:val="105"/>
                <w:sz w:val="15"/>
              </w:rPr>
              <w:t>.0</w:t>
            </w:r>
            <w:r>
              <w:rPr>
                <w:spacing w:val="-2"/>
                <w:w w:val="105"/>
                <w:sz w:val="15"/>
              </w:rPr>
              <w:t>2</w:t>
            </w:r>
            <w:r w:rsidR="00D27573">
              <w:rPr>
                <w:spacing w:val="-2"/>
                <w:w w:val="105"/>
                <w:sz w:val="15"/>
              </w:rPr>
              <w:t>.2023</w:t>
            </w:r>
          </w:p>
          <w:p w:rsidR="00D27573" w:rsidRDefault="0041791D" w:rsidP="0004730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</w:t>
            </w:r>
            <w:r w:rsidR="00D27573">
              <w:rPr>
                <w:spacing w:val="-2"/>
                <w:w w:val="105"/>
                <w:sz w:val="15"/>
              </w:rPr>
              <w:t>.03.2023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76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схеме;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1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 представление о конструкции изделия;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расположение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общей конструкции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4</w:t>
            </w:r>
            <w:r>
              <w:rPr>
                <w:spacing w:val="-2"/>
                <w:w w:val="105"/>
                <w:sz w:val="15"/>
              </w:rPr>
              <w:t>.03.2023</w:t>
            </w:r>
          </w:p>
          <w:p w:rsidR="00D27573" w:rsidRDefault="0041791D" w:rsidP="0004730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</w:t>
            </w:r>
            <w:r w:rsidR="00D27573">
              <w:rPr>
                <w:spacing w:val="-2"/>
                <w:w w:val="105"/>
                <w:sz w:val="15"/>
              </w:rPr>
              <w:t>.03.2023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45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 простые и объёмные конструкции из 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(пластические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текстиль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 плоскости), рисунку;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соединения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</w:t>
            </w:r>
            <w:r w:rsidR="0041791D">
              <w:rPr>
                <w:spacing w:val="-2"/>
                <w:w w:val="105"/>
                <w:sz w:val="15"/>
              </w:rPr>
              <w:t>4</w:t>
            </w:r>
            <w:r>
              <w:rPr>
                <w:spacing w:val="-2"/>
                <w:w w:val="105"/>
                <w:sz w:val="15"/>
              </w:rPr>
              <w:t>.04.2023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осваиваемые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изделиях из разных материалов;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Образец, анализ конструкции образцов изделий,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изготовление изделий по образцу, рисунку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</w:t>
            </w:r>
            <w:r w:rsidR="00D27573">
              <w:rPr>
                <w:spacing w:val="-2"/>
                <w:w w:val="105"/>
                <w:sz w:val="15"/>
              </w:rPr>
              <w:t>.04.2023</w:t>
            </w:r>
          </w:p>
          <w:p w:rsidR="00D27573" w:rsidRDefault="0041791D" w:rsidP="0004730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</w:t>
            </w:r>
            <w:r w:rsidR="00D27573">
              <w:rPr>
                <w:spacing w:val="-2"/>
                <w:w w:val="105"/>
                <w:sz w:val="15"/>
              </w:rPr>
              <w:t>.04.2023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требуемого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результата/замысла;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</w:tbl>
    <w:p w:rsidR="00D27573" w:rsidRPr="00D27573" w:rsidRDefault="00D27573" w:rsidP="00D27573">
      <w:pPr>
        <w:spacing w:line="266" w:lineRule="auto"/>
        <w:rPr>
          <w:sz w:val="15"/>
          <w:lang w:val="ru-RU"/>
        </w:rPr>
        <w:sectPr w:rsidR="00D27573" w:rsidRPr="00D27573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26"/>
        <w:gridCol w:w="528"/>
        <w:gridCol w:w="1104"/>
        <w:gridCol w:w="1140"/>
        <w:gridCol w:w="864"/>
        <w:gridCol w:w="4850"/>
        <w:gridCol w:w="1236"/>
        <w:gridCol w:w="1380"/>
      </w:tblGrid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3.5.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модели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(на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плоскости)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</w:t>
            </w:r>
            <w:r w:rsidR="0041791D">
              <w:rPr>
                <w:spacing w:val="-2"/>
                <w:w w:val="105"/>
                <w:sz w:val="15"/>
              </w:rPr>
              <w:t>5</w:t>
            </w:r>
            <w:r>
              <w:rPr>
                <w:spacing w:val="-2"/>
                <w:w w:val="105"/>
                <w:sz w:val="15"/>
              </w:rPr>
              <w:t>.04.2023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требуемого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результата/замысла;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1101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ind w:right="16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выполняемого действия и результата.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Элементарное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прогнозирование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зависимости от желаемого/необходимого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результата;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требуемого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</w:t>
            </w:r>
            <w:r w:rsidR="00D27573">
              <w:rPr>
                <w:spacing w:val="-2"/>
                <w:w w:val="105"/>
                <w:sz w:val="15"/>
              </w:rPr>
              <w:t>.05.2023</w:t>
            </w:r>
          </w:p>
          <w:p w:rsidR="00D27573" w:rsidRDefault="0041791D" w:rsidP="0004730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</w:t>
            </w:r>
            <w:r w:rsidR="00D27573">
              <w:rPr>
                <w:spacing w:val="-2"/>
                <w:w w:val="105"/>
                <w:sz w:val="15"/>
              </w:rPr>
              <w:t>.05.2023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требуемого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результата/замысла;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1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Tr="00047307">
        <w:trPr>
          <w:trHeight w:val="333"/>
        </w:trPr>
        <w:tc>
          <w:tcPr>
            <w:tcW w:w="4394" w:type="dxa"/>
            <w:gridSpan w:val="2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574" w:type="dxa"/>
            <w:gridSpan w:val="6"/>
          </w:tcPr>
          <w:p w:rsidR="00D27573" w:rsidRDefault="00D27573" w:rsidP="000473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27573" w:rsidTr="00047307">
        <w:trPr>
          <w:trHeight w:val="333"/>
        </w:trPr>
        <w:tc>
          <w:tcPr>
            <w:tcW w:w="15496" w:type="dxa"/>
            <w:gridSpan w:val="9"/>
          </w:tcPr>
          <w:p w:rsidR="00D27573" w:rsidRDefault="00D27573" w:rsidP="00047307">
            <w:pPr>
              <w:pStyle w:val="TableParagraph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Демонстрация учителем готовых материалов 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информационных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носителях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D27573" w:rsidRDefault="00D27573" w:rsidP="0041791D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41791D">
              <w:rPr>
                <w:spacing w:val="-2"/>
                <w:w w:val="105"/>
                <w:sz w:val="15"/>
              </w:rPr>
              <w:t>6</w:t>
            </w:r>
            <w:r>
              <w:rPr>
                <w:spacing w:val="-2"/>
                <w:w w:val="105"/>
                <w:sz w:val="15"/>
              </w:rPr>
              <w:t>.05.2023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Анализировать готовые материалы, представленные учителем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носителях;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RPr="001E023F" w:rsidTr="00047307">
        <w:trPr>
          <w:trHeight w:val="909"/>
        </w:trPr>
        <w:tc>
          <w:tcPr>
            <w:tcW w:w="468" w:type="dxa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3926" w:type="dxa"/>
          </w:tcPr>
          <w:p w:rsidR="00D27573" w:rsidRDefault="00D27573" w:rsidP="00047307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Информация.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Виды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D27573" w:rsidRDefault="0041791D" w:rsidP="00047307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</w:t>
            </w:r>
            <w:r w:rsidR="00D27573">
              <w:rPr>
                <w:spacing w:val="-2"/>
                <w:w w:val="105"/>
                <w:sz w:val="15"/>
              </w:rPr>
              <w:t>.05.2023</w:t>
            </w:r>
          </w:p>
        </w:tc>
        <w:tc>
          <w:tcPr>
            <w:tcW w:w="4850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Выполнять простейшие преобразования информации (например,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перевод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рисуночную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и/или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форму);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27573" w:rsidRDefault="00D27573" w:rsidP="00047307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D27573" w:rsidRDefault="00D27573" w:rsidP="00047307">
            <w:pPr>
              <w:pStyle w:val="TableParagraph"/>
              <w:spacing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коллекция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цифровых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ресурсов.</w:t>
            </w:r>
          </w:p>
        </w:tc>
      </w:tr>
      <w:tr w:rsidR="00D27573" w:rsidTr="00047307">
        <w:trPr>
          <w:trHeight w:val="333"/>
        </w:trPr>
        <w:tc>
          <w:tcPr>
            <w:tcW w:w="4394" w:type="dxa"/>
            <w:gridSpan w:val="2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0574" w:type="dxa"/>
            <w:gridSpan w:val="6"/>
          </w:tcPr>
          <w:p w:rsidR="00D27573" w:rsidRDefault="00D27573" w:rsidP="000473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27573" w:rsidTr="00047307">
        <w:trPr>
          <w:trHeight w:val="333"/>
        </w:trPr>
        <w:tc>
          <w:tcPr>
            <w:tcW w:w="4394" w:type="dxa"/>
            <w:gridSpan w:val="2"/>
          </w:tcPr>
          <w:p w:rsidR="00D27573" w:rsidRDefault="00D27573" w:rsidP="00047307">
            <w:pPr>
              <w:pStyle w:val="TableParagrap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D27573" w:rsidRDefault="00D27573" w:rsidP="00047307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D27573" w:rsidRDefault="00D27573" w:rsidP="00047307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8330" w:type="dxa"/>
            <w:gridSpan w:val="4"/>
          </w:tcPr>
          <w:p w:rsidR="00D27573" w:rsidRDefault="00D27573" w:rsidP="000473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27573" w:rsidRDefault="00D27573" w:rsidP="00D27573">
      <w:pPr>
        <w:rPr>
          <w:sz w:val="14"/>
        </w:rPr>
        <w:sectPr w:rsidR="00D27573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D27573" w:rsidRDefault="00D27573" w:rsidP="00D27573">
      <w:pPr>
        <w:spacing w:before="66"/>
        <w:ind w:left="106"/>
        <w:rPr>
          <w:b/>
          <w:sz w:val="24"/>
        </w:rPr>
      </w:pPr>
      <w:proofErr w:type="spellStart"/>
      <w:r>
        <w:rPr>
          <w:b/>
          <w:sz w:val="24"/>
        </w:rPr>
        <w:lastRenderedPageBreak/>
        <w:t>ПОУРОЧНОЕ</w:t>
      </w:r>
      <w:proofErr w:type="spellEnd"/>
      <w:r>
        <w:rPr>
          <w:b/>
          <w:spacing w:val="-9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ПЛАНИРОВАНИЕ</w:t>
      </w:r>
      <w:proofErr w:type="spellEnd"/>
    </w:p>
    <w:p w:rsidR="00D27573" w:rsidRDefault="00D27573" w:rsidP="00D27573">
      <w:pPr>
        <w:pStyle w:val="af"/>
        <w:rPr>
          <w:b/>
          <w:sz w:val="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F5D15" id="Прямоугольник 3" o:spid="_x0000_s1026" style="position:absolute;margin-left:33.3pt;margin-top:5.8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D27573" w:rsidRDefault="00D27573" w:rsidP="00D27573">
      <w:pPr>
        <w:pStyle w:val="af"/>
        <w:spacing w:before="8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27573" w:rsidTr="00047307">
        <w:trPr>
          <w:trHeight w:val="477"/>
        </w:trPr>
        <w:tc>
          <w:tcPr>
            <w:tcW w:w="504" w:type="dxa"/>
            <w:vMerge w:val="restart"/>
          </w:tcPr>
          <w:p w:rsidR="00D27573" w:rsidRDefault="00D27573" w:rsidP="00047307">
            <w:pPr>
              <w:pStyle w:val="TableParagraph"/>
              <w:spacing w:before="86" w:line="292" w:lineRule="auto"/>
              <w:ind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:rsidR="00D27573" w:rsidRDefault="00D27573" w:rsidP="00047307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D27573" w:rsidRDefault="00D27573" w:rsidP="00047307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D27573" w:rsidRDefault="00D27573" w:rsidP="00047307">
            <w:pPr>
              <w:pStyle w:val="TableParagraph"/>
              <w:spacing w:before="86" w:line="292" w:lineRule="auto"/>
              <w:ind w:left="77" w:right="1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D27573" w:rsidRDefault="00D27573" w:rsidP="00047307">
            <w:pPr>
              <w:pStyle w:val="TableParagraph"/>
              <w:spacing w:before="86" w:line="292" w:lineRule="auto"/>
              <w:ind w:left="7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D27573" w:rsidRDefault="00D27573" w:rsidP="00047307">
            <w:pPr>
              <w:rPr>
                <w:sz w:val="2"/>
                <w:szCs w:val="2"/>
              </w:rPr>
            </w:pP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учебником? Я и мои друзья.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06.09.2022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Материалы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рабочего места.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13.09.2022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27573" w:rsidTr="00047307">
        <w:trPr>
          <w:trHeight w:val="477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технология?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20.09.2022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Природный материал. Изделие: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«Аппликация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листьев».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27.09.2022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Пластилин. Изделие: аппликация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</w:p>
          <w:p w:rsidR="00D27573" w:rsidRDefault="00D27573" w:rsidP="00047307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«Ромашковая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поляна».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04 .10.2022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Пластилин.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«Мудрая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11.10.2022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Растения.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сушка семян.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18.10.2022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Проект «Осенний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урожай».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«Овощи из пластилина».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25.10.2022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Бумага.</w:t>
            </w:r>
            <w:r>
              <w:rPr>
                <w:spacing w:val="-2"/>
                <w:sz w:val="24"/>
              </w:rPr>
              <w:t xml:space="preserve"> 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«Волшебные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08.11.2022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Бумага.</w:t>
            </w:r>
            <w:r>
              <w:rPr>
                <w:spacing w:val="-2"/>
                <w:sz w:val="24"/>
              </w:rPr>
              <w:t xml:space="preserve"> 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«Волшебные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15.11.2022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2157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Насекомые. Изготовление изделия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</w:t>
            </w:r>
            <w:proofErr w:type="gramEnd"/>
            <w:r>
              <w:rPr>
                <w:sz w:val="24"/>
              </w:rPr>
              <w:t xml:space="preserve"> риалов (природные, бросовые материалы, пластилин, краски).</w:t>
            </w:r>
          </w:p>
          <w:p w:rsidR="00D27573" w:rsidRDefault="00D27573" w:rsidP="00047307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«Пчёлы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соты».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22.11.2022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D27573" w:rsidRDefault="00D27573" w:rsidP="00047307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«Дикие животные». Изделие: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«Коллаж».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29.11.2022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D27573" w:rsidRDefault="00D27573" w:rsidP="00D27573">
      <w:pPr>
        <w:spacing w:line="292" w:lineRule="auto"/>
        <w:rPr>
          <w:sz w:val="24"/>
        </w:rPr>
        <w:sectPr w:rsidR="00D27573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27573" w:rsidTr="00047307">
        <w:trPr>
          <w:trHeight w:val="1821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D27573" w:rsidRDefault="00D27573" w:rsidP="00047307">
            <w:pPr>
              <w:pStyle w:val="TableParagraph"/>
              <w:spacing w:before="60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«Украшаем класс к Новому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году».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D27573" w:rsidRDefault="00D27573" w:rsidP="00047307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«Украшение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елку»,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окно».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06.12.2022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Тестирование;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630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животные. Изделие: «Котёнок».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13.12.2022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809"/>
              <w:jc w:val="both"/>
              <w:rPr>
                <w:sz w:val="24"/>
              </w:rPr>
            </w:pPr>
            <w:r>
              <w:rPr>
                <w:sz w:val="24"/>
              </w:rPr>
              <w:t>Такие разные дома. Изделие: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«Домик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веток».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20.12.2022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Посуда.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«Чайный </w:t>
            </w:r>
            <w:r>
              <w:rPr>
                <w:spacing w:val="-2"/>
                <w:sz w:val="24"/>
              </w:rPr>
              <w:t>сервиз».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10.01.2023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Посуда.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«Чаш ка», «Чайник»,</w:t>
            </w:r>
          </w:p>
          <w:p w:rsidR="00D27573" w:rsidRDefault="00D27573" w:rsidP="00047307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«Сахарница».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17.01.2023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Свет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pacing w:val="-2"/>
                <w:sz w:val="24"/>
              </w:rPr>
              <w:t>«Торшер».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24.01.2023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477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Мебель.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«Стул».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31.01.2023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Одежда,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ткань,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нитки. Изделие: «Кукла из </w:t>
            </w:r>
            <w:r>
              <w:rPr>
                <w:spacing w:val="-2"/>
                <w:sz w:val="24"/>
              </w:rPr>
              <w:t>ниток».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07.02.2023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249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Изделия:</w:t>
            </w:r>
          </w:p>
          <w:p w:rsidR="00D27573" w:rsidRDefault="00D27573" w:rsidP="00047307">
            <w:pPr>
              <w:pStyle w:val="TableParagraph"/>
              <w:spacing w:before="60"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«Строчка прямых стежков», «Строчка стежков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перевивом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змей кой», «Строчка стежков с перевивом спиралью»,</w:t>
            </w:r>
          </w:p>
          <w:p w:rsidR="00D27573" w:rsidRDefault="00D27573" w:rsidP="00047307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«Закладка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вышивкой».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14.02.2023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Тестирование;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шить.</w:t>
            </w:r>
          </w:p>
          <w:p w:rsidR="00D27573" w:rsidRDefault="00D27573" w:rsidP="00047307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«Пришиваем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пуговицу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двумя отверстиями».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28.02.2023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pacing w:val="-2"/>
                <w:sz w:val="24"/>
              </w:rPr>
              <w:t>«Медвежонок».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07.03.2023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земле. Изделие: «Тачка».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14.03.2023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растений. Изделие: "Проращивание семян".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21.03.2023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Питьевая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pacing w:val="-2"/>
                <w:sz w:val="24"/>
              </w:rPr>
              <w:t>«Колодец».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04.04.2023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D27573" w:rsidRDefault="00D27573" w:rsidP="00D27573">
      <w:pPr>
        <w:spacing w:line="292" w:lineRule="auto"/>
        <w:rPr>
          <w:sz w:val="24"/>
        </w:rPr>
        <w:sectPr w:rsidR="00D27573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D27573" w:rsidTr="00047307">
        <w:trPr>
          <w:trHeight w:val="1485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27.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Передвижение по воде. Проект: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«Речной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флот». Изделия: «Кораблик из бумаги», «Плот».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11.04.2023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Использование ветра. Изделие: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«Вертушка».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18.04.2023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Полёты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-2"/>
                <w:sz w:val="24"/>
              </w:rPr>
              <w:t xml:space="preserve"> Изделие: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pacing w:val="-2"/>
                <w:sz w:val="24"/>
              </w:rPr>
              <w:t>«Попугаи».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25.04.2023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813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Полёты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Изделия:</w:t>
            </w:r>
          </w:p>
          <w:p w:rsidR="00D27573" w:rsidRDefault="00D27573" w:rsidP="00047307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«Самолёт»,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«Парашют».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02.05.2023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485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Способы общения. Изделия: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«Письмо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глиняной дощечке»,</w:t>
            </w:r>
          </w:p>
          <w:p w:rsidR="00D27573" w:rsidRDefault="00D27573" w:rsidP="00047307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«Зашифрованное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письмо».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09.05.2023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27573" w:rsidTr="00047307">
        <w:trPr>
          <w:trHeight w:val="1149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Важные телефонные номера.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«Важные телефонные номера».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16.05.2023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D27573" w:rsidRPr="001E023F" w:rsidTr="00047307">
        <w:trPr>
          <w:trHeight w:val="1485"/>
        </w:trPr>
        <w:tc>
          <w:tcPr>
            <w:tcW w:w="504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965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27573" w:rsidRDefault="00D27573" w:rsidP="00047307">
            <w:pPr>
              <w:pStyle w:val="TableParagraph"/>
              <w:spacing w:before="86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23.05.2023</w:t>
            </w:r>
          </w:p>
        </w:tc>
        <w:tc>
          <w:tcPr>
            <w:tcW w:w="1824" w:type="dxa"/>
          </w:tcPr>
          <w:p w:rsidR="00D27573" w:rsidRDefault="00D27573" w:rsidP="00047307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27573" w:rsidRDefault="00D27573" w:rsidP="00047307">
            <w:pPr>
              <w:pStyle w:val="TableParagraph"/>
              <w:spacing w:before="0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27573" w:rsidTr="00047307">
        <w:trPr>
          <w:trHeight w:val="813"/>
        </w:trPr>
        <w:tc>
          <w:tcPr>
            <w:tcW w:w="3469" w:type="dxa"/>
            <w:gridSpan w:val="2"/>
          </w:tcPr>
          <w:p w:rsidR="00D27573" w:rsidRDefault="00D27573" w:rsidP="00047307">
            <w:pPr>
              <w:pStyle w:val="TableParagraph"/>
              <w:spacing w:before="86"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20" w:type="dxa"/>
          </w:tcPr>
          <w:p w:rsidR="00D27573" w:rsidRDefault="00D27573" w:rsidP="0004730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D27573" w:rsidRDefault="00D27573" w:rsidP="0004730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060" w:type="dxa"/>
            <w:gridSpan w:val="2"/>
          </w:tcPr>
          <w:p w:rsidR="00D27573" w:rsidRDefault="00D27573" w:rsidP="000473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D27573" w:rsidRDefault="00D27573" w:rsidP="00D27573">
      <w:pPr>
        <w:rPr>
          <w:sz w:val="24"/>
        </w:rPr>
        <w:sectPr w:rsidR="00D27573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D27573" w:rsidRDefault="00D27573" w:rsidP="00D27573">
      <w:pPr>
        <w:spacing w:before="66"/>
        <w:ind w:left="106"/>
        <w:rPr>
          <w:b/>
          <w:sz w:val="24"/>
        </w:rPr>
      </w:pPr>
      <w:proofErr w:type="spellStart"/>
      <w:r>
        <w:rPr>
          <w:b/>
          <w:spacing w:val="-2"/>
          <w:sz w:val="24"/>
        </w:rPr>
        <w:lastRenderedPageBreak/>
        <w:t>УЧЕБНО-МЕТОДИЧЕСКОЕ</w:t>
      </w:r>
      <w:proofErr w:type="spellEnd"/>
      <w:r>
        <w:rPr>
          <w:b/>
          <w:spacing w:val="13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ОБЕСПЕЧЕНИЕ</w:t>
      </w:r>
      <w:proofErr w:type="spellEnd"/>
      <w:r>
        <w:rPr>
          <w:b/>
          <w:spacing w:val="15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ОБРАЗОВАТЕЛЬНОГО</w:t>
      </w:r>
      <w:proofErr w:type="spellEnd"/>
      <w:r>
        <w:rPr>
          <w:b/>
          <w:spacing w:val="16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ПРОЦЕССА</w:t>
      </w:r>
      <w:proofErr w:type="spellEnd"/>
    </w:p>
    <w:p w:rsidR="00D27573" w:rsidRDefault="00D27573" w:rsidP="00D27573">
      <w:pPr>
        <w:pStyle w:val="af"/>
        <w:rPr>
          <w:b/>
          <w:sz w:val="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DE21B" id="Прямоугольник 2" o:spid="_x0000_s1026" style="position:absolute;margin-left:33.3pt;margin-top:5.8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D27573" w:rsidRDefault="00D27573" w:rsidP="00D27573">
      <w:pPr>
        <w:spacing w:before="208"/>
        <w:ind w:left="106"/>
        <w:rPr>
          <w:b/>
          <w:sz w:val="24"/>
        </w:rPr>
      </w:pPr>
      <w:proofErr w:type="spellStart"/>
      <w:r>
        <w:rPr>
          <w:b/>
          <w:sz w:val="24"/>
        </w:rPr>
        <w:t>ОБЯЗАТЕЛЬНЫЕ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УЧЕБНЫЕ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МАТЕРИАЛЫ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ДЛЯ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УЧЕНИКА</w:t>
      </w:r>
      <w:proofErr w:type="spellEnd"/>
    </w:p>
    <w:p w:rsidR="00D27573" w:rsidRDefault="00D27573" w:rsidP="00D27573">
      <w:pPr>
        <w:pStyle w:val="af"/>
        <w:spacing w:before="156"/>
      </w:pPr>
      <w:proofErr w:type="spellStart"/>
      <w:r>
        <w:rPr>
          <w:spacing w:val="-2"/>
        </w:rPr>
        <w:t>Технология</w:t>
      </w:r>
      <w:proofErr w:type="spellEnd"/>
      <w:r>
        <w:rPr>
          <w:spacing w:val="-2"/>
        </w:rPr>
        <w:t>;</w:t>
      </w:r>
    </w:p>
    <w:p w:rsidR="00D27573" w:rsidRPr="00D27573" w:rsidRDefault="00D27573" w:rsidP="00D27573">
      <w:pPr>
        <w:pStyle w:val="af"/>
        <w:spacing w:before="60" w:line="292" w:lineRule="auto"/>
        <w:ind w:right="8248"/>
        <w:rPr>
          <w:lang w:val="ru-RU"/>
        </w:rPr>
      </w:pPr>
      <w:r w:rsidRPr="00D27573">
        <w:rPr>
          <w:lang w:val="ru-RU"/>
        </w:rPr>
        <w:t>1</w:t>
      </w:r>
      <w:r w:rsidRPr="00D27573">
        <w:rPr>
          <w:spacing w:val="-15"/>
          <w:lang w:val="ru-RU"/>
        </w:rPr>
        <w:t xml:space="preserve"> </w:t>
      </w:r>
      <w:r w:rsidRPr="00D27573">
        <w:rPr>
          <w:lang w:val="ru-RU"/>
        </w:rPr>
        <w:t>класс/</w:t>
      </w:r>
      <w:proofErr w:type="spellStart"/>
      <w:r w:rsidRPr="00D27573">
        <w:rPr>
          <w:lang w:val="ru-RU"/>
        </w:rPr>
        <w:t>Лутцева</w:t>
      </w:r>
      <w:proofErr w:type="spellEnd"/>
      <w:r w:rsidRPr="00D27573">
        <w:rPr>
          <w:spacing w:val="-15"/>
          <w:lang w:val="ru-RU"/>
        </w:rPr>
        <w:t xml:space="preserve"> </w:t>
      </w:r>
      <w:proofErr w:type="spellStart"/>
      <w:r w:rsidRPr="00D27573">
        <w:rPr>
          <w:lang w:val="ru-RU"/>
        </w:rPr>
        <w:t>Е.А</w:t>
      </w:r>
      <w:proofErr w:type="spellEnd"/>
      <w:r w:rsidRPr="00D27573">
        <w:rPr>
          <w:lang w:val="ru-RU"/>
        </w:rPr>
        <w:t>.; Зуева Т.П.;</w:t>
      </w:r>
    </w:p>
    <w:p w:rsidR="001E023F" w:rsidRDefault="00D27573" w:rsidP="00D27573">
      <w:pPr>
        <w:pStyle w:val="af"/>
        <w:spacing w:line="275" w:lineRule="exact"/>
        <w:rPr>
          <w:spacing w:val="-6"/>
          <w:lang w:val="ru-RU"/>
        </w:rPr>
      </w:pPr>
      <w:r w:rsidRPr="00D27573">
        <w:rPr>
          <w:lang w:val="ru-RU"/>
        </w:rPr>
        <w:t>Акционерное</w:t>
      </w:r>
      <w:r w:rsidRPr="00D27573">
        <w:rPr>
          <w:spacing w:val="-8"/>
          <w:lang w:val="ru-RU"/>
        </w:rPr>
        <w:t xml:space="preserve"> </w:t>
      </w:r>
      <w:r w:rsidRPr="00D27573">
        <w:rPr>
          <w:lang w:val="ru-RU"/>
        </w:rPr>
        <w:t>общество</w:t>
      </w:r>
      <w:r w:rsidRPr="00D27573">
        <w:rPr>
          <w:spacing w:val="-6"/>
          <w:lang w:val="ru-RU"/>
        </w:rPr>
        <w:t xml:space="preserve"> </w:t>
      </w:r>
      <w:r w:rsidRPr="00D27573">
        <w:rPr>
          <w:lang w:val="ru-RU"/>
        </w:rPr>
        <w:t>«Издательство</w:t>
      </w:r>
      <w:r w:rsidRPr="00D27573">
        <w:rPr>
          <w:spacing w:val="-5"/>
          <w:lang w:val="ru-RU"/>
        </w:rPr>
        <w:t xml:space="preserve"> </w:t>
      </w:r>
      <w:r w:rsidRPr="00D27573">
        <w:rPr>
          <w:lang w:val="ru-RU"/>
        </w:rPr>
        <w:t>«Просвещение»</w:t>
      </w:r>
      <w:r w:rsidRPr="00D27573">
        <w:rPr>
          <w:spacing w:val="-6"/>
          <w:lang w:val="ru-RU"/>
        </w:rPr>
        <w:t xml:space="preserve"> </w:t>
      </w:r>
    </w:p>
    <w:p w:rsidR="00D27573" w:rsidRPr="00D27573" w:rsidRDefault="00D27573" w:rsidP="00D27573">
      <w:pPr>
        <w:pStyle w:val="af"/>
        <w:spacing w:before="60"/>
        <w:rPr>
          <w:lang w:val="ru-RU"/>
        </w:rPr>
      </w:pPr>
      <w:bookmarkStart w:id="0" w:name="_GoBack"/>
      <w:bookmarkEnd w:id="0"/>
      <w:r w:rsidRPr="00D27573">
        <w:rPr>
          <w:lang w:val="ru-RU"/>
        </w:rPr>
        <w:t>Введите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свой</w:t>
      </w:r>
      <w:r w:rsidRPr="00D27573">
        <w:rPr>
          <w:spacing w:val="-3"/>
          <w:lang w:val="ru-RU"/>
        </w:rPr>
        <w:t xml:space="preserve"> </w:t>
      </w:r>
      <w:r w:rsidRPr="00D27573">
        <w:rPr>
          <w:spacing w:val="-2"/>
          <w:lang w:val="ru-RU"/>
        </w:rPr>
        <w:t>вариант:</w:t>
      </w:r>
    </w:p>
    <w:p w:rsidR="00D27573" w:rsidRPr="00D27573" w:rsidRDefault="00D27573" w:rsidP="00D27573">
      <w:pPr>
        <w:pStyle w:val="af"/>
        <w:spacing w:before="11"/>
        <w:rPr>
          <w:sz w:val="21"/>
          <w:lang w:val="ru-RU"/>
        </w:rPr>
      </w:pPr>
    </w:p>
    <w:p w:rsidR="00D27573" w:rsidRPr="00D27573" w:rsidRDefault="00D27573" w:rsidP="00D27573">
      <w:pPr>
        <w:pStyle w:val="1"/>
        <w:spacing w:before="0"/>
        <w:rPr>
          <w:lang w:val="ru-RU"/>
        </w:rPr>
      </w:pPr>
      <w:r w:rsidRPr="00D27573">
        <w:rPr>
          <w:lang w:val="ru-RU"/>
        </w:rPr>
        <w:t>МЕТОДИЧЕСКИЕ</w:t>
      </w:r>
      <w:r w:rsidRPr="00D27573">
        <w:rPr>
          <w:spacing w:val="-8"/>
          <w:lang w:val="ru-RU"/>
        </w:rPr>
        <w:t xml:space="preserve"> </w:t>
      </w:r>
      <w:r w:rsidRPr="00D27573">
        <w:rPr>
          <w:lang w:val="ru-RU"/>
        </w:rPr>
        <w:t>МАТЕРИАЛЫ</w:t>
      </w:r>
      <w:r w:rsidRPr="00D27573">
        <w:rPr>
          <w:spacing w:val="-8"/>
          <w:lang w:val="ru-RU"/>
        </w:rPr>
        <w:t xml:space="preserve"> </w:t>
      </w:r>
      <w:r w:rsidRPr="00D27573">
        <w:rPr>
          <w:lang w:val="ru-RU"/>
        </w:rPr>
        <w:t>ДЛЯ</w:t>
      </w:r>
      <w:r w:rsidRPr="00D27573">
        <w:rPr>
          <w:spacing w:val="-8"/>
          <w:lang w:val="ru-RU"/>
        </w:rPr>
        <w:t xml:space="preserve"> </w:t>
      </w:r>
      <w:r w:rsidRPr="00D27573">
        <w:rPr>
          <w:spacing w:val="-2"/>
          <w:lang w:val="ru-RU"/>
        </w:rPr>
        <w:t>УЧИТЕЛЯ</w:t>
      </w:r>
    </w:p>
    <w:p w:rsidR="00D27573" w:rsidRDefault="00D27573" w:rsidP="00D27573">
      <w:pPr>
        <w:pStyle w:val="af"/>
        <w:spacing w:before="156" w:line="292" w:lineRule="auto"/>
      </w:pPr>
      <w:proofErr w:type="spellStart"/>
      <w:r w:rsidRPr="00D27573">
        <w:rPr>
          <w:lang w:val="ru-RU"/>
        </w:rPr>
        <w:t>Лутцева</w:t>
      </w:r>
      <w:proofErr w:type="spellEnd"/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Е.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А.,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Зуева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Т.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П.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Технология.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Методическое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пособие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с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поурочными</w:t>
      </w:r>
      <w:r w:rsidRPr="00D27573">
        <w:rPr>
          <w:spacing w:val="-3"/>
          <w:lang w:val="ru-RU"/>
        </w:rPr>
        <w:t xml:space="preserve"> </w:t>
      </w:r>
      <w:r w:rsidRPr="00D27573">
        <w:rPr>
          <w:lang w:val="ru-RU"/>
        </w:rPr>
        <w:t>разработками.</w:t>
      </w:r>
      <w:r w:rsidRPr="00D27573">
        <w:rPr>
          <w:spacing w:val="-3"/>
          <w:lang w:val="ru-RU"/>
        </w:rPr>
        <w:t xml:space="preserve"> </w:t>
      </w:r>
      <w:proofErr w:type="gramStart"/>
      <w:r>
        <w:t>1</w:t>
      </w:r>
      <w:proofErr w:type="gramEnd"/>
      <w:r>
        <w:rPr>
          <w:spacing w:val="-3"/>
        </w:rPr>
        <w:t xml:space="preserve"> </w:t>
      </w:r>
      <w:proofErr w:type="spellStart"/>
      <w:r>
        <w:t>класс</w:t>
      </w:r>
      <w:proofErr w:type="spellEnd"/>
      <w:r>
        <w:t>.</w:t>
      </w:r>
      <w:r>
        <w:rPr>
          <w:spacing w:val="-3"/>
        </w:rPr>
        <w:t xml:space="preserve"> </w:t>
      </w:r>
      <w:r>
        <w:t xml:space="preserve">– </w:t>
      </w:r>
      <w:proofErr w:type="gramStart"/>
      <w:r>
        <w:t>М.:</w:t>
      </w:r>
      <w:proofErr w:type="gramEnd"/>
      <w:r>
        <w:t xml:space="preserve"> </w:t>
      </w:r>
      <w:proofErr w:type="spellStart"/>
      <w:r>
        <w:t>Просвещение</w:t>
      </w:r>
      <w:proofErr w:type="spellEnd"/>
      <w:r>
        <w:t>, 2016г.</w:t>
      </w:r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after="0" w:line="275" w:lineRule="exact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«Единое</w:t>
      </w:r>
      <w:r w:rsidRPr="00D27573">
        <w:rPr>
          <w:spacing w:val="-6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окно</w:t>
      </w:r>
      <w:r w:rsidRPr="00D27573">
        <w:rPr>
          <w:spacing w:val="-3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доступа</w:t>
      </w:r>
      <w:r w:rsidRPr="00D27573">
        <w:rPr>
          <w:spacing w:val="-3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к</w:t>
      </w:r>
      <w:r w:rsidRPr="00D27573">
        <w:rPr>
          <w:spacing w:val="-4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образовательным</w:t>
      </w:r>
      <w:r w:rsidRPr="00D27573">
        <w:rPr>
          <w:spacing w:val="-3"/>
          <w:sz w:val="24"/>
          <w:lang w:val="ru-RU"/>
        </w:rPr>
        <w:t xml:space="preserve"> </w:t>
      </w:r>
      <w:proofErr w:type="gramStart"/>
      <w:r w:rsidRPr="00D27573">
        <w:rPr>
          <w:sz w:val="24"/>
          <w:lang w:val="ru-RU"/>
        </w:rPr>
        <w:t>ресурсам»-</w:t>
      </w:r>
      <w:proofErr w:type="gramEnd"/>
      <w:r w:rsidRPr="00D27573">
        <w:rPr>
          <w:spacing w:val="-4"/>
          <w:sz w:val="24"/>
          <w:lang w:val="ru-RU"/>
        </w:rPr>
        <w:t xml:space="preserve"> </w:t>
      </w:r>
      <w:hyperlink r:id="rId6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windows</w:t>
        </w:r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edu</w:t>
        </w:r>
        <w:proofErr w:type="spellEnd"/>
        <w:r w:rsidRPr="00D27573">
          <w:rPr>
            <w:spacing w:val="-2"/>
            <w:sz w:val="24"/>
            <w:lang w:val="ru-RU"/>
          </w:rPr>
          <w:t>/</w:t>
        </w:r>
        <w:proofErr w:type="spellStart"/>
        <w:r>
          <w:rPr>
            <w:spacing w:val="-2"/>
            <w:sz w:val="24"/>
          </w:rPr>
          <w:t>ru</w:t>
        </w:r>
        <w:proofErr w:type="spellEnd"/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«Единая</w:t>
      </w:r>
      <w:r w:rsidRPr="00D27573">
        <w:rPr>
          <w:spacing w:val="-9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коллекция</w:t>
      </w:r>
      <w:r w:rsidRPr="00D27573">
        <w:rPr>
          <w:spacing w:val="-6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цифровых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образовательных</w:t>
      </w:r>
      <w:r w:rsidRPr="00D27573">
        <w:rPr>
          <w:spacing w:val="-6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ресурсов»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-</w:t>
      </w:r>
      <w:r w:rsidRPr="00D27573">
        <w:rPr>
          <w:spacing w:val="-6"/>
          <w:sz w:val="24"/>
          <w:lang w:val="ru-RU"/>
        </w:rPr>
        <w:t xml:space="preserve"> </w:t>
      </w:r>
      <w:hyperlink r:id="rId7">
        <w:r>
          <w:rPr>
            <w:sz w:val="24"/>
          </w:rPr>
          <w:t>http</w:t>
        </w:r>
        <w:r w:rsidRPr="00D27573">
          <w:rPr>
            <w:sz w:val="24"/>
            <w:lang w:val="ru-RU"/>
          </w:rPr>
          <w:t>://</w:t>
        </w:r>
        <w:r>
          <w:rPr>
            <w:sz w:val="24"/>
          </w:rPr>
          <w:t>school</w:t>
        </w:r>
        <w:r w:rsidRPr="00D27573">
          <w:rPr>
            <w:sz w:val="24"/>
            <w:lang w:val="ru-RU"/>
          </w:rPr>
          <w:t>-</w:t>
        </w:r>
        <w:proofErr w:type="spellStart"/>
        <w:r>
          <w:rPr>
            <w:spacing w:val="-2"/>
            <w:sz w:val="24"/>
          </w:rPr>
          <w:t>collektion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edu</w:t>
        </w:r>
        <w:proofErr w:type="spellEnd"/>
        <w:r w:rsidRPr="00D27573">
          <w:rPr>
            <w:spacing w:val="-2"/>
            <w:sz w:val="24"/>
            <w:lang w:val="ru-RU"/>
          </w:rPr>
          <w:t>/</w:t>
        </w:r>
        <w:proofErr w:type="spellStart"/>
        <w:r>
          <w:rPr>
            <w:spacing w:val="-2"/>
            <w:sz w:val="24"/>
          </w:rPr>
          <w:t>ru</w:t>
        </w:r>
        <w:proofErr w:type="spellEnd"/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92" w:lineRule="auto"/>
        <w:ind w:left="106" w:right="1579" w:firstLine="0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«Федеральный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центр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информационных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образовательных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ресурсов»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-</w:t>
      </w:r>
      <w:hyperlink r:id="rId8">
        <w:r>
          <w:rPr>
            <w:sz w:val="24"/>
          </w:rPr>
          <w:t>http</w:t>
        </w:r>
        <w:r w:rsidRPr="00D27573">
          <w:rPr>
            <w:sz w:val="24"/>
            <w:lang w:val="ru-RU"/>
          </w:rPr>
          <w:t>://</w:t>
        </w:r>
        <w:r>
          <w:rPr>
            <w:sz w:val="24"/>
          </w:rPr>
          <w:t>fcior</w:t>
        </w:r>
        <w:r w:rsidRPr="00D27573">
          <w:rPr>
            <w:sz w:val="24"/>
            <w:lang w:val="ru-RU"/>
          </w:rPr>
          <w:t>.</w:t>
        </w:r>
        <w:r>
          <w:rPr>
            <w:sz w:val="24"/>
          </w:rPr>
          <w:t>edu</w:t>
        </w:r>
        <w:r w:rsidRPr="00D27573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D27573">
          <w:rPr>
            <w:sz w:val="24"/>
            <w:lang w:val="ru-RU"/>
          </w:rPr>
          <w:t>,</w:t>
        </w:r>
      </w:hyperlink>
      <w:r w:rsidRPr="00D27573">
        <w:rPr>
          <w:sz w:val="24"/>
          <w:lang w:val="ru-RU"/>
        </w:rPr>
        <w:t xml:space="preserve"> </w:t>
      </w:r>
      <w:hyperlink r:id="rId9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eor</w:t>
        </w:r>
        <w:r w:rsidRPr="00D27573">
          <w:rPr>
            <w:spacing w:val="-2"/>
            <w:sz w:val="24"/>
            <w:lang w:val="ru-RU"/>
          </w:rPr>
          <w:t>.</w:t>
        </w:r>
        <w:r>
          <w:rPr>
            <w:spacing w:val="-2"/>
            <w:sz w:val="24"/>
          </w:rPr>
          <w:t>edu</w:t>
        </w:r>
        <w:r w:rsidRPr="00D27573">
          <w:rPr>
            <w:spacing w:val="-2"/>
            <w:sz w:val="24"/>
            <w:lang w:val="ru-RU"/>
          </w:rPr>
          <w:t>.</w:t>
        </w:r>
        <w:r>
          <w:rPr>
            <w:spacing w:val="-2"/>
            <w:sz w:val="24"/>
          </w:rPr>
          <w:t>ru</w:t>
        </w:r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after="0" w:line="275" w:lineRule="exact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Каталог</w:t>
      </w:r>
      <w:r w:rsidRPr="00D27573">
        <w:rPr>
          <w:spacing w:val="-7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образовательных</w:t>
      </w:r>
      <w:r w:rsidRPr="00D27573">
        <w:rPr>
          <w:spacing w:val="-4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ресурсов</w:t>
      </w:r>
      <w:r w:rsidRPr="00D27573">
        <w:rPr>
          <w:spacing w:val="-6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сети</w:t>
      </w:r>
      <w:r w:rsidRPr="00D27573">
        <w:rPr>
          <w:spacing w:val="-4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Интернет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для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pacing w:val="-2"/>
          <w:sz w:val="24"/>
          <w:lang w:val="ru-RU"/>
        </w:rPr>
        <w:t>школы</w:t>
      </w:r>
      <w:hyperlink r:id="rId10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proofErr w:type="spellStart"/>
        <w:r>
          <w:rPr>
            <w:spacing w:val="-2"/>
            <w:sz w:val="24"/>
          </w:rPr>
          <w:t>katalog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iot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ru</w:t>
        </w:r>
        <w:proofErr w:type="spellEnd"/>
        <w:r w:rsidRPr="00D27573">
          <w:rPr>
            <w:spacing w:val="-2"/>
            <w:sz w:val="24"/>
            <w:lang w:val="ru-RU"/>
          </w:rPr>
          <w:t>/</w:t>
        </w:r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1" w:after="0" w:line="240" w:lineRule="auto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Библиотека</w:t>
      </w:r>
      <w:r w:rsidRPr="00D27573">
        <w:rPr>
          <w:spacing w:val="-7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материалов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для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начальной</w:t>
      </w:r>
      <w:r w:rsidRPr="00D27573">
        <w:rPr>
          <w:spacing w:val="-4"/>
          <w:sz w:val="24"/>
          <w:lang w:val="ru-RU"/>
        </w:rPr>
        <w:t xml:space="preserve"> </w:t>
      </w:r>
      <w:r w:rsidRPr="00D27573">
        <w:rPr>
          <w:spacing w:val="-2"/>
          <w:sz w:val="24"/>
          <w:lang w:val="ru-RU"/>
        </w:rPr>
        <w:t>школы</w:t>
      </w:r>
      <w:hyperlink r:id="rId11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www</w:t>
        </w:r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nachalka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r>
          <w:rPr>
            <w:spacing w:val="-2"/>
            <w:sz w:val="24"/>
          </w:rPr>
          <w:t>com</w:t>
        </w:r>
        <w:r w:rsidRPr="00D27573">
          <w:rPr>
            <w:spacing w:val="-2"/>
            <w:sz w:val="24"/>
            <w:lang w:val="ru-RU"/>
          </w:rPr>
          <w:t>/</w:t>
        </w:r>
        <w:proofErr w:type="spellStart"/>
        <w:r>
          <w:rPr>
            <w:spacing w:val="-2"/>
            <w:sz w:val="24"/>
          </w:rPr>
          <w:t>biblioteka</w:t>
        </w:r>
        <w:proofErr w:type="spellEnd"/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  <w:lang w:val="ru-RU"/>
        </w:rPr>
      </w:pPr>
      <w:r>
        <w:rPr>
          <w:sz w:val="24"/>
        </w:rPr>
        <w:t>M</w:t>
      </w:r>
      <w:r w:rsidRPr="00D27573">
        <w:rPr>
          <w:sz w:val="24"/>
          <w:lang w:val="ru-RU"/>
        </w:rPr>
        <w:t>е</w:t>
      </w:r>
      <w:proofErr w:type="spellStart"/>
      <w:r>
        <w:rPr>
          <w:sz w:val="24"/>
        </w:rPr>
        <w:t>todkabinet</w:t>
      </w:r>
      <w:proofErr w:type="spellEnd"/>
      <w:r w:rsidRPr="00D27573">
        <w:rPr>
          <w:sz w:val="24"/>
          <w:lang w:val="ru-RU"/>
        </w:rPr>
        <w:t>.</w:t>
      </w:r>
      <w:proofErr w:type="spellStart"/>
      <w:r>
        <w:rPr>
          <w:sz w:val="24"/>
        </w:rPr>
        <w:t>eu</w:t>
      </w:r>
      <w:proofErr w:type="spellEnd"/>
      <w:r w:rsidRPr="00D27573">
        <w:rPr>
          <w:sz w:val="24"/>
          <w:lang w:val="ru-RU"/>
        </w:rPr>
        <w:t>:</w:t>
      </w:r>
      <w:r w:rsidRPr="00D27573">
        <w:rPr>
          <w:spacing w:val="-12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информационно-методический</w:t>
      </w:r>
      <w:r w:rsidRPr="00D27573">
        <w:rPr>
          <w:spacing w:val="-9"/>
          <w:sz w:val="24"/>
          <w:lang w:val="ru-RU"/>
        </w:rPr>
        <w:t xml:space="preserve"> </w:t>
      </w:r>
      <w:r w:rsidRPr="00D27573">
        <w:rPr>
          <w:spacing w:val="-2"/>
          <w:sz w:val="24"/>
          <w:lang w:val="ru-RU"/>
        </w:rPr>
        <w:t>кабинет</w:t>
      </w:r>
      <w:hyperlink r:id="rId12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www</w:t>
        </w:r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metodkabinet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eu</w:t>
        </w:r>
        <w:proofErr w:type="spellEnd"/>
        <w:r w:rsidRPr="00D27573">
          <w:rPr>
            <w:spacing w:val="-2"/>
            <w:sz w:val="24"/>
            <w:lang w:val="ru-RU"/>
          </w:rPr>
          <w:t>/</w:t>
        </w:r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Каталог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образовательных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ресурсов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сети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«Интернет»</w:t>
      </w:r>
      <w:r w:rsidRPr="00D27573">
        <w:rPr>
          <w:spacing w:val="-5"/>
          <w:sz w:val="24"/>
          <w:lang w:val="ru-RU"/>
        </w:rPr>
        <w:t xml:space="preserve"> </w:t>
      </w:r>
      <w:hyperlink r:id="rId13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catalog</w:t>
        </w:r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iot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ru</w:t>
        </w:r>
        <w:proofErr w:type="spellEnd"/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Российский</w:t>
      </w:r>
      <w:r w:rsidRPr="00D27573">
        <w:rPr>
          <w:spacing w:val="-8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образовательный</w:t>
      </w:r>
      <w:r w:rsidRPr="00D27573">
        <w:rPr>
          <w:spacing w:val="-5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портал</w:t>
      </w:r>
      <w:r w:rsidRPr="00D27573">
        <w:rPr>
          <w:spacing w:val="-6"/>
          <w:sz w:val="24"/>
          <w:lang w:val="ru-RU"/>
        </w:rPr>
        <w:t xml:space="preserve"> </w:t>
      </w:r>
      <w:hyperlink r:id="rId14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www</w:t>
        </w:r>
        <w:r w:rsidRPr="00D27573">
          <w:rPr>
            <w:spacing w:val="-2"/>
            <w:sz w:val="24"/>
            <w:lang w:val="ru-RU"/>
          </w:rPr>
          <w:t>.</w:t>
        </w:r>
        <w:r>
          <w:rPr>
            <w:spacing w:val="-2"/>
            <w:sz w:val="24"/>
          </w:rPr>
          <w:t>school</w:t>
        </w:r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edu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ru</w:t>
        </w:r>
        <w:proofErr w:type="spellEnd"/>
      </w:hyperlink>
    </w:p>
    <w:p w:rsidR="00D27573" w:rsidRPr="00D27573" w:rsidRDefault="00D27573" w:rsidP="00D27573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  <w:lang w:val="ru-RU"/>
        </w:rPr>
      </w:pPr>
      <w:r w:rsidRPr="00D27573">
        <w:rPr>
          <w:sz w:val="24"/>
          <w:lang w:val="ru-RU"/>
        </w:rPr>
        <w:t>Портал</w:t>
      </w:r>
      <w:r w:rsidRPr="00D27573">
        <w:rPr>
          <w:spacing w:val="-6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«Российское</w:t>
      </w:r>
      <w:r w:rsidRPr="00D27573">
        <w:rPr>
          <w:spacing w:val="-4"/>
          <w:sz w:val="24"/>
          <w:lang w:val="ru-RU"/>
        </w:rPr>
        <w:t xml:space="preserve"> </w:t>
      </w:r>
      <w:r w:rsidRPr="00D27573">
        <w:rPr>
          <w:sz w:val="24"/>
          <w:lang w:val="ru-RU"/>
        </w:rPr>
        <w:t>образование</w:t>
      </w:r>
      <w:r w:rsidRPr="00D27573">
        <w:rPr>
          <w:spacing w:val="-4"/>
          <w:sz w:val="24"/>
          <w:lang w:val="ru-RU"/>
        </w:rPr>
        <w:t xml:space="preserve"> </w:t>
      </w:r>
      <w:hyperlink r:id="rId15">
        <w:r>
          <w:rPr>
            <w:spacing w:val="-2"/>
            <w:sz w:val="24"/>
          </w:rPr>
          <w:t>http</w:t>
        </w:r>
        <w:r w:rsidRPr="00D27573">
          <w:rPr>
            <w:spacing w:val="-2"/>
            <w:sz w:val="24"/>
            <w:lang w:val="ru-RU"/>
          </w:rPr>
          <w:t>://</w:t>
        </w:r>
        <w:r>
          <w:rPr>
            <w:spacing w:val="-2"/>
            <w:sz w:val="24"/>
          </w:rPr>
          <w:t>www</w:t>
        </w:r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edu</w:t>
        </w:r>
        <w:proofErr w:type="spellEnd"/>
        <w:r w:rsidRPr="00D27573">
          <w:rPr>
            <w:spacing w:val="-2"/>
            <w:sz w:val="24"/>
            <w:lang w:val="ru-RU"/>
          </w:rPr>
          <w:t>.</w:t>
        </w:r>
        <w:proofErr w:type="spellStart"/>
        <w:r>
          <w:rPr>
            <w:spacing w:val="-2"/>
            <w:sz w:val="24"/>
          </w:rPr>
          <w:t>ru</w:t>
        </w:r>
        <w:proofErr w:type="spellEnd"/>
      </w:hyperlink>
    </w:p>
    <w:p w:rsidR="00D27573" w:rsidRPr="00D27573" w:rsidRDefault="00D27573" w:rsidP="00D27573">
      <w:pPr>
        <w:pStyle w:val="af"/>
        <w:rPr>
          <w:sz w:val="26"/>
          <w:lang w:val="ru-RU"/>
        </w:rPr>
      </w:pPr>
    </w:p>
    <w:p w:rsidR="00D27573" w:rsidRPr="00D27573" w:rsidRDefault="00D27573" w:rsidP="00D27573">
      <w:pPr>
        <w:pStyle w:val="af"/>
        <w:spacing w:before="2"/>
        <w:rPr>
          <w:sz w:val="25"/>
          <w:lang w:val="ru-RU"/>
        </w:rPr>
      </w:pPr>
    </w:p>
    <w:p w:rsidR="00D27573" w:rsidRPr="00D27573" w:rsidRDefault="00D27573" w:rsidP="00D27573">
      <w:pPr>
        <w:pStyle w:val="1"/>
        <w:spacing w:before="0"/>
        <w:rPr>
          <w:lang w:val="ru-RU"/>
        </w:rPr>
      </w:pPr>
      <w:r w:rsidRPr="00D27573">
        <w:rPr>
          <w:lang w:val="ru-RU"/>
        </w:rPr>
        <w:t>ЦИФРОВЫЕ</w:t>
      </w:r>
      <w:r w:rsidRPr="00D27573">
        <w:rPr>
          <w:spacing w:val="-7"/>
          <w:lang w:val="ru-RU"/>
        </w:rPr>
        <w:t xml:space="preserve"> </w:t>
      </w:r>
      <w:r w:rsidRPr="00D27573">
        <w:rPr>
          <w:lang w:val="ru-RU"/>
        </w:rPr>
        <w:t>ОБРАЗОВАТЕЛЬНЫЕ</w:t>
      </w:r>
      <w:r w:rsidRPr="00D27573">
        <w:rPr>
          <w:spacing w:val="-7"/>
          <w:lang w:val="ru-RU"/>
        </w:rPr>
        <w:t xml:space="preserve"> </w:t>
      </w:r>
      <w:r w:rsidRPr="00D27573">
        <w:rPr>
          <w:lang w:val="ru-RU"/>
        </w:rPr>
        <w:t>РЕСУРСЫ</w:t>
      </w:r>
      <w:r w:rsidRPr="00D27573">
        <w:rPr>
          <w:spacing w:val="-7"/>
          <w:lang w:val="ru-RU"/>
        </w:rPr>
        <w:t xml:space="preserve"> </w:t>
      </w:r>
      <w:r w:rsidRPr="00D27573">
        <w:rPr>
          <w:lang w:val="ru-RU"/>
        </w:rPr>
        <w:t>И</w:t>
      </w:r>
      <w:r w:rsidRPr="00D27573">
        <w:rPr>
          <w:spacing w:val="-7"/>
          <w:lang w:val="ru-RU"/>
        </w:rPr>
        <w:t xml:space="preserve"> </w:t>
      </w:r>
      <w:r w:rsidRPr="00D27573">
        <w:rPr>
          <w:lang w:val="ru-RU"/>
        </w:rPr>
        <w:t>РЕСУРСЫ</w:t>
      </w:r>
      <w:r w:rsidRPr="00D27573">
        <w:rPr>
          <w:spacing w:val="-7"/>
          <w:lang w:val="ru-RU"/>
        </w:rPr>
        <w:t xml:space="preserve"> </w:t>
      </w:r>
      <w:r w:rsidRPr="00D27573">
        <w:rPr>
          <w:lang w:val="ru-RU"/>
        </w:rPr>
        <w:t>СЕТИ</w:t>
      </w:r>
      <w:r w:rsidRPr="00D27573">
        <w:rPr>
          <w:spacing w:val="-7"/>
          <w:lang w:val="ru-RU"/>
        </w:rPr>
        <w:t xml:space="preserve"> </w:t>
      </w:r>
      <w:r w:rsidRPr="00D27573">
        <w:rPr>
          <w:spacing w:val="-2"/>
          <w:lang w:val="ru-RU"/>
        </w:rPr>
        <w:t>ИНТЕРНЕТ</w:t>
      </w:r>
    </w:p>
    <w:p w:rsidR="00D27573" w:rsidRPr="00D27573" w:rsidRDefault="00D27573" w:rsidP="00D27573">
      <w:pPr>
        <w:pStyle w:val="af"/>
        <w:spacing w:before="156" w:line="292" w:lineRule="auto"/>
        <w:ind w:right="6712"/>
        <w:rPr>
          <w:lang w:val="ru-RU"/>
        </w:rPr>
      </w:pPr>
      <w:r>
        <w:rPr>
          <w:spacing w:val="-2"/>
        </w:rPr>
        <w:t>https</w:t>
      </w:r>
      <w:r w:rsidRPr="00D27573">
        <w:rPr>
          <w:spacing w:val="-2"/>
          <w:lang w:val="ru-RU"/>
        </w:rPr>
        <w:t>://</w:t>
      </w:r>
      <w:hyperlink r:id="rId16">
        <w:r>
          <w:rPr>
            <w:spacing w:val="-2"/>
          </w:rPr>
          <w:t>www</w:t>
        </w:r>
        <w:r w:rsidRPr="00D27573">
          <w:rPr>
            <w:spacing w:val="-2"/>
            <w:lang w:val="ru-RU"/>
          </w:rPr>
          <w:t>.</w:t>
        </w:r>
        <w:r>
          <w:rPr>
            <w:spacing w:val="-2"/>
          </w:rPr>
          <w:t>klass</w:t>
        </w:r>
        <w:r w:rsidRPr="00D27573">
          <w:rPr>
            <w:spacing w:val="-2"/>
            <w:lang w:val="ru-RU"/>
          </w:rPr>
          <w:t>39.</w:t>
        </w:r>
        <w:r>
          <w:rPr>
            <w:spacing w:val="-2"/>
          </w:rPr>
          <w:t>ru</w:t>
        </w:r>
        <w:r w:rsidRPr="00D27573">
          <w:rPr>
            <w:spacing w:val="-2"/>
            <w:lang w:val="ru-RU"/>
          </w:rPr>
          <w:t>/</w:t>
        </w:r>
        <w:r>
          <w:rPr>
            <w:spacing w:val="-2"/>
          </w:rPr>
          <w:t>klassnye</w:t>
        </w:r>
        <w:r w:rsidRPr="00D27573">
          <w:rPr>
            <w:spacing w:val="-2"/>
            <w:lang w:val="ru-RU"/>
          </w:rPr>
          <w:t>-</w:t>
        </w:r>
        <w:r>
          <w:rPr>
            <w:spacing w:val="-2"/>
          </w:rPr>
          <w:t>resursy</w:t>
        </w:r>
        <w:r w:rsidRPr="00D27573">
          <w:rPr>
            <w:spacing w:val="-2"/>
            <w:lang w:val="ru-RU"/>
          </w:rPr>
          <w:t>/</w:t>
        </w:r>
      </w:hyperlink>
      <w:r w:rsidRPr="00D27573">
        <w:rPr>
          <w:spacing w:val="-2"/>
          <w:lang w:val="ru-RU"/>
        </w:rPr>
        <w:t xml:space="preserve"> </w:t>
      </w:r>
      <w:r>
        <w:rPr>
          <w:spacing w:val="-2"/>
        </w:rPr>
        <w:t>https</w:t>
      </w:r>
      <w:r w:rsidRPr="00D27573">
        <w:rPr>
          <w:spacing w:val="-2"/>
          <w:lang w:val="ru-RU"/>
        </w:rPr>
        <w:t>://</w:t>
      </w:r>
      <w:hyperlink r:id="rId17">
        <w:r>
          <w:rPr>
            <w:spacing w:val="-2"/>
          </w:rPr>
          <w:t>www</w:t>
        </w:r>
        <w:r w:rsidRPr="00D27573">
          <w:rPr>
            <w:spacing w:val="-2"/>
            <w:lang w:val="ru-RU"/>
          </w:rPr>
          <w:t>.</w:t>
        </w:r>
        <w:r>
          <w:rPr>
            <w:spacing w:val="-2"/>
          </w:rPr>
          <w:t>uchportal</w:t>
        </w:r>
        <w:r w:rsidRPr="00D27573">
          <w:rPr>
            <w:spacing w:val="-2"/>
            <w:lang w:val="ru-RU"/>
          </w:rPr>
          <w:t>.</w:t>
        </w:r>
        <w:r>
          <w:rPr>
            <w:spacing w:val="-2"/>
          </w:rPr>
          <w:t>ru</w:t>
        </w:r>
        <w:r w:rsidRPr="00D27573">
          <w:rPr>
            <w:spacing w:val="-2"/>
            <w:lang w:val="ru-RU"/>
          </w:rPr>
          <w:t>/</w:t>
        </w:r>
        <w:r>
          <w:rPr>
            <w:spacing w:val="-2"/>
          </w:rPr>
          <w:t>load</w:t>
        </w:r>
        <w:r w:rsidRPr="00D27573">
          <w:rPr>
            <w:spacing w:val="-2"/>
            <w:lang w:val="ru-RU"/>
          </w:rPr>
          <w:t>/47-2-2</w:t>
        </w:r>
      </w:hyperlink>
      <w:r w:rsidRPr="00D27573">
        <w:rPr>
          <w:spacing w:val="-2"/>
          <w:lang w:val="ru-RU"/>
        </w:rPr>
        <w:t xml:space="preserve"> </w:t>
      </w:r>
      <w:hyperlink r:id="rId18">
        <w:r>
          <w:rPr>
            <w:spacing w:val="-2"/>
          </w:rPr>
          <w:t>http</w:t>
        </w:r>
        <w:r w:rsidRPr="00D27573">
          <w:rPr>
            <w:spacing w:val="-2"/>
            <w:lang w:val="ru-RU"/>
          </w:rPr>
          <w:t>://</w:t>
        </w:r>
        <w:r>
          <w:rPr>
            <w:spacing w:val="-2"/>
          </w:rPr>
          <w:t>school</w:t>
        </w:r>
        <w:r w:rsidRPr="00D27573">
          <w:rPr>
            <w:spacing w:val="-2"/>
            <w:lang w:val="ru-RU"/>
          </w:rPr>
          <w:t>-</w:t>
        </w:r>
        <w:r>
          <w:rPr>
            <w:spacing w:val="-2"/>
          </w:rPr>
          <w:t>collection</w:t>
        </w:r>
        <w:r w:rsidRPr="00D27573">
          <w:rPr>
            <w:spacing w:val="-2"/>
            <w:lang w:val="ru-RU"/>
          </w:rPr>
          <w:t>.</w:t>
        </w:r>
        <w:proofErr w:type="spellStart"/>
        <w:r>
          <w:rPr>
            <w:spacing w:val="-2"/>
          </w:rPr>
          <w:t>edu</w:t>
        </w:r>
        <w:proofErr w:type="spellEnd"/>
        <w:r w:rsidRPr="00D27573">
          <w:rPr>
            <w:spacing w:val="-2"/>
            <w:lang w:val="ru-RU"/>
          </w:rPr>
          <w:t>.</w:t>
        </w:r>
        <w:proofErr w:type="spellStart"/>
        <w:r>
          <w:rPr>
            <w:spacing w:val="-2"/>
          </w:rPr>
          <w:t>ru</w:t>
        </w:r>
        <w:proofErr w:type="spellEnd"/>
        <w:r w:rsidRPr="00D27573">
          <w:rPr>
            <w:spacing w:val="-2"/>
            <w:lang w:val="ru-RU"/>
          </w:rPr>
          <w:t>/</w:t>
        </w:r>
      </w:hyperlink>
    </w:p>
    <w:p w:rsidR="00D27573" w:rsidRPr="00D27573" w:rsidRDefault="001E023F" w:rsidP="00D27573">
      <w:pPr>
        <w:pStyle w:val="af"/>
        <w:spacing w:line="292" w:lineRule="auto"/>
        <w:ind w:right="1925"/>
        <w:rPr>
          <w:lang w:val="ru-RU"/>
        </w:rPr>
      </w:pPr>
      <w:hyperlink r:id="rId19">
        <w:r w:rsidR="00D27573">
          <w:rPr>
            <w:spacing w:val="-2"/>
          </w:rPr>
          <w:t>http</w:t>
        </w:r>
        <w:r w:rsidR="00D27573" w:rsidRPr="00D27573">
          <w:rPr>
            <w:spacing w:val="-2"/>
            <w:lang w:val="ru-RU"/>
          </w:rPr>
          <w:t>://</w:t>
        </w:r>
        <w:r w:rsidR="00D27573">
          <w:rPr>
            <w:spacing w:val="-2"/>
          </w:rPr>
          <w:t>um</w:t>
        </w:r>
        <w:r w:rsidR="00D27573" w:rsidRPr="00D27573">
          <w:rPr>
            <w:spacing w:val="-2"/>
            <w:lang w:val="ru-RU"/>
          </w:rPr>
          <w:t>-</w:t>
        </w:r>
        <w:r w:rsidR="00D27573">
          <w:rPr>
            <w:spacing w:val="-2"/>
          </w:rPr>
          <w:t>razum</w:t>
        </w:r>
        <w:r w:rsidR="00D27573" w:rsidRPr="00D27573">
          <w:rPr>
            <w:spacing w:val="-2"/>
            <w:lang w:val="ru-RU"/>
          </w:rPr>
          <w:t>.</w:t>
        </w:r>
        <w:r w:rsidR="00D27573">
          <w:rPr>
            <w:spacing w:val="-2"/>
          </w:rPr>
          <w:t>ru</w:t>
        </w:r>
        <w:r w:rsidR="00D27573" w:rsidRPr="00D27573">
          <w:rPr>
            <w:spacing w:val="-2"/>
            <w:lang w:val="ru-RU"/>
          </w:rPr>
          <w:t>/</w:t>
        </w:r>
        <w:r w:rsidR="00D27573">
          <w:rPr>
            <w:spacing w:val="-2"/>
          </w:rPr>
          <w:t>load</w:t>
        </w:r>
        <w:r w:rsidR="00D27573" w:rsidRPr="00D27573">
          <w:rPr>
            <w:spacing w:val="-2"/>
            <w:lang w:val="ru-RU"/>
          </w:rPr>
          <w:t>/</w:t>
        </w:r>
        <w:r w:rsidR="00D27573">
          <w:rPr>
            <w:spacing w:val="-2"/>
          </w:rPr>
          <w:t>uchebnye</w:t>
        </w:r>
        <w:r w:rsidR="00D27573" w:rsidRPr="00D27573">
          <w:rPr>
            <w:spacing w:val="-2"/>
            <w:lang w:val="ru-RU"/>
          </w:rPr>
          <w:t>_</w:t>
        </w:r>
        <w:r w:rsidR="00D27573">
          <w:rPr>
            <w:spacing w:val="-2"/>
          </w:rPr>
          <w:t>prezentacii</w:t>
        </w:r>
        <w:r w:rsidR="00D27573" w:rsidRPr="00D27573">
          <w:rPr>
            <w:spacing w:val="-2"/>
            <w:lang w:val="ru-RU"/>
          </w:rPr>
          <w:t>/</w:t>
        </w:r>
        <w:r w:rsidR="00D27573">
          <w:rPr>
            <w:spacing w:val="-2"/>
          </w:rPr>
          <w:t>nachalnaja</w:t>
        </w:r>
        <w:r w:rsidR="00D27573" w:rsidRPr="00D27573">
          <w:rPr>
            <w:spacing w:val="-2"/>
            <w:lang w:val="ru-RU"/>
          </w:rPr>
          <w:t>_</w:t>
        </w:r>
        <w:r w:rsidR="00D27573">
          <w:rPr>
            <w:spacing w:val="-2"/>
          </w:rPr>
          <w:t>shkola</w:t>
        </w:r>
        <w:r w:rsidR="00D27573" w:rsidRPr="00D27573">
          <w:rPr>
            <w:spacing w:val="-2"/>
            <w:lang w:val="ru-RU"/>
          </w:rPr>
          <w:t>/18</w:t>
        </w:r>
      </w:hyperlink>
      <w:r w:rsidR="00D27573" w:rsidRPr="00D27573">
        <w:rPr>
          <w:spacing w:val="-2"/>
          <w:lang w:val="ru-RU"/>
        </w:rPr>
        <w:t xml:space="preserve"> </w:t>
      </w:r>
      <w:hyperlink r:id="rId20">
        <w:r w:rsidR="00D27573">
          <w:rPr>
            <w:spacing w:val="-2"/>
          </w:rPr>
          <w:t>http</w:t>
        </w:r>
        <w:r w:rsidR="00D27573" w:rsidRPr="00D27573">
          <w:rPr>
            <w:spacing w:val="-2"/>
            <w:lang w:val="ru-RU"/>
          </w:rPr>
          <w:t>://</w:t>
        </w:r>
        <w:r w:rsidR="00D27573">
          <w:rPr>
            <w:spacing w:val="-2"/>
          </w:rPr>
          <w:t>internet</w:t>
        </w:r>
        <w:r w:rsidR="00D27573" w:rsidRPr="00D27573">
          <w:rPr>
            <w:spacing w:val="-2"/>
            <w:lang w:val="ru-RU"/>
          </w:rPr>
          <w:t>.</w:t>
        </w:r>
        <w:r w:rsidR="00D27573">
          <w:rPr>
            <w:spacing w:val="-2"/>
          </w:rPr>
          <w:t>chgk</w:t>
        </w:r>
        <w:r w:rsidR="00D27573" w:rsidRPr="00D27573">
          <w:rPr>
            <w:spacing w:val="-2"/>
            <w:lang w:val="ru-RU"/>
          </w:rPr>
          <w:t>.</w:t>
        </w:r>
        <w:r w:rsidR="00D27573">
          <w:rPr>
            <w:spacing w:val="-2"/>
          </w:rPr>
          <w:t>info</w:t>
        </w:r>
        <w:r w:rsidR="00D27573" w:rsidRPr="00D27573">
          <w:rPr>
            <w:spacing w:val="-2"/>
            <w:lang w:val="ru-RU"/>
          </w:rPr>
          <w:t>/</w:t>
        </w:r>
      </w:hyperlink>
    </w:p>
    <w:p w:rsidR="00D27573" w:rsidRPr="00D27573" w:rsidRDefault="001E023F" w:rsidP="00D27573">
      <w:pPr>
        <w:pStyle w:val="af"/>
        <w:spacing w:line="275" w:lineRule="exact"/>
        <w:rPr>
          <w:lang w:val="ru-RU"/>
        </w:rPr>
      </w:pPr>
      <w:hyperlink r:id="rId21">
        <w:r w:rsidR="00D27573">
          <w:rPr>
            <w:spacing w:val="-2"/>
          </w:rPr>
          <w:t>http</w:t>
        </w:r>
        <w:r w:rsidR="00D27573" w:rsidRPr="00D27573">
          <w:rPr>
            <w:spacing w:val="-2"/>
            <w:lang w:val="ru-RU"/>
          </w:rPr>
          <w:t>://</w:t>
        </w:r>
        <w:r w:rsidR="00D27573">
          <w:rPr>
            <w:spacing w:val="-2"/>
          </w:rPr>
          <w:t>www</w:t>
        </w:r>
        <w:r w:rsidR="00D27573" w:rsidRPr="00D27573">
          <w:rPr>
            <w:spacing w:val="-2"/>
            <w:lang w:val="ru-RU"/>
          </w:rPr>
          <w:t>.</w:t>
        </w:r>
        <w:proofErr w:type="spellStart"/>
        <w:r w:rsidR="00D27573">
          <w:rPr>
            <w:spacing w:val="-2"/>
          </w:rPr>
          <w:t>vbg</w:t>
        </w:r>
        <w:proofErr w:type="spellEnd"/>
        <w:r w:rsidR="00D27573" w:rsidRPr="00D27573">
          <w:rPr>
            <w:spacing w:val="-2"/>
            <w:lang w:val="ru-RU"/>
          </w:rPr>
          <w:t>.</w:t>
        </w:r>
        <w:proofErr w:type="spellStart"/>
        <w:r w:rsidR="00D27573">
          <w:rPr>
            <w:spacing w:val="-2"/>
          </w:rPr>
          <w:t>ru</w:t>
        </w:r>
        <w:proofErr w:type="spellEnd"/>
        <w:r w:rsidR="00D27573" w:rsidRPr="00D27573">
          <w:rPr>
            <w:spacing w:val="-2"/>
            <w:lang w:val="ru-RU"/>
          </w:rPr>
          <w:t>/~</w:t>
        </w:r>
        <w:proofErr w:type="spellStart"/>
        <w:r w:rsidR="00D27573">
          <w:rPr>
            <w:spacing w:val="-2"/>
          </w:rPr>
          <w:t>kvint</w:t>
        </w:r>
        <w:proofErr w:type="spellEnd"/>
        <w:r w:rsidR="00D27573" w:rsidRPr="00D27573">
          <w:rPr>
            <w:spacing w:val="-2"/>
            <w:lang w:val="ru-RU"/>
          </w:rPr>
          <w:t>/</w:t>
        </w:r>
        <w:proofErr w:type="spellStart"/>
        <w:r w:rsidR="00D27573">
          <w:rPr>
            <w:spacing w:val="-2"/>
          </w:rPr>
          <w:t>im</w:t>
        </w:r>
        <w:proofErr w:type="spellEnd"/>
        <w:r w:rsidR="00D27573" w:rsidRPr="00D27573">
          <w:rPr>
            <w:spacing w:val="-2"/>
            <w:lang w:val="ru-RU"/>
          </w:rPr>
          <w:t>.</w:t>
        </w:r>
        <w:proofErr w:type="spellStart"/>
        <w:r w:rsidR="00D27573">
          <w:rPr>
            <w:spacing w:val="-2"/>
          </w:rPr>
          <w:t>htm</w:t>
        </w:r>
        <w:proofErr w:type="spellEnd"/>
      </w:hyperlink>
    </w:p>
    <w:p w:rsidR="00D27573" w:rsidRPr="00D27573" w:rsidRDefault="00D27573" w:rsidP="00D27573">
      <w:pPr>
        <w:spacing w:line="275" w:lineRule="exact"/>
        <w:rPr>
          <w:lang w:val="ru-RU"/>
        </w:rPr>
        <w:sectPr w:rsidR="00D27573" w:rsidRPr="00D27573">
          <w:pgSz w:w="11900" w:h="16840"/>
          <w:pgMar w:top="520" w:right="560" w:bottom="280" w:left="560" w:header="720" w:footer="720" w:gutter="0"/>
          <w:cols w:space="720"/>
        </w:sectPr>
      </w:pPr>
    </w:p>
    <w:p w:rsidR="00D27573" w:rsidRPr="001E023F" w:rsidRDefault="00D27573" w:rsidP="00D27573">
      <w:pPr>
        <w:pStyle w:val="1"/>
        <w:rPr>
          <w:lang w:val="ru-RU"/>
        </w:rPr>
      </w:pPr>
      <w:r w:rsidRPr="001E023F">
        <w:rPr>
          <w:spacing w:val="-2"/>
          <w:lang w:val="ru-RU"/>
        </w:rPr>
        <w:lastRenderedPageBreak/>
        <w:t>МАТЕРИАЛЬНО-ТЕХНИЧЕСКОЕ</w:t>
      </w:r>
      <w:r w:rsidRPr="001E023F">
        <w:rPr>
          <w:spacing w:val="14"/>
          <w:lang w:val="ru-RU"/>
        </w:rPr>
        <w:t xml:space="preserve"> </w:t>
      </w:r>
      <w:r w:rsidRPr="001E023F">
        <w:rPr>
          <w:spacing w:val="-2"/>
          <w:lang w:val="ru-RU"/>
        </w:rPr>
        <w:t>ОБЕСПЕЧЕНИЕ</w:t>
      </w:r>
      <w:r w:rsidRPr="001E023F">
        <w:rPr>
          <w:spacing w:val="17"/>
          <w:lang w:val="ru-RU"/>
        </w:rPr>
        <w:t xml:space="preserve"> </w:t>
      </w:r>
      <w:r w:rsidRPr="001E023F">
        <w:rPr>
          <w:spacing w:val="-2"/>
          <w:lang w:val="ru-RU"/>
        </w:rPr>
        <w:t>ОБРАЗОВАТЕЛЬНОГО</w:t>
      </w:r>
      <w:r w:rsidRPr="001E023F">
        <w:rPr>
          <w:spacing w:val="17"/>
          <w:lang w:val="ru-RU"/>
        </w:rPr>
        <w:t xml:space="preserve"> </w:t>
      </w:r>
      <w:r w:rsidRPr="001E023F">
        <w:rPr>
          <w:spacing w:val="-2"/>
          <w:lang w:val="ru-RU"/>
        </w:rPr>
        <w:t>ПРОЦЕССА</w:t>
      </w:r>
    </w:p>
    <w:p w:rsidR="00D27573" w:rsidRPr="001E023F" w:rsidRDefault="00D27573" w:rsidP="00D27573">
      <w:pPr>
        <w:pStyle w:val="af"/>
        <w:rPr>
          <w:b/>
          <w:sz w:val="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98109" id="Прямоугольник 1" o:spid="_x0000_s1026" style="position:absolute;margin-left:33.3pt;margin-top:5.8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D27573" w:rsidRPr="001E023F" w:rsidRDefault="00D27573" w:rsidP="00D27573">
      <w:pPr>
        <w:spacing w:before="208"/>
        <w:ind w:left="106"/>
        <w:rPr>
          <w:b/>
          <w:sz w:val="24"/>
          <w:lang w:val="ru-RU"/>
        </w:rPr>
      </w:pPr>
      <w:r w:rsidRPr="001E023F">
        <w:rPr>
          <w:b/>
          <w:sz w:val="24"/>
          <w:lang w:val="ru-RU"/>
        </w:rPr>
        <w:t>УЧЕБНОЕ</w:t>
      </w:r>
      <w:r w:rsidRPr="001E023F">
        <w:rPr>
          <w:b/>
          <w:spacing w:val="-7"/>
          <w:sz w:val="24"/>
          <w:lang w:val="ru-RU"/>
        </w:rPr>
        <w:t xml:space="preserve"> </w:t>
      </w:r>
      <w:r w:rsidRPr="001E023F">
        <w:rPr>
          <w:b/>
          <w:spacing w:val="-2"/>
          <w:sz w:val="24"/>
          <w:lang w:val="ru-RU"/>
        </w:rPr>
        <w:t>ОБОРУДОВАНИЕ</w:t>
      </w:r>
    </w:p>
    <w:p w:rsidR="00D27573" w:rsidRPr="001E023F" w:rsidRDefault="00D27573" w:rsidP="00D27573">
      <w:pPr>
        <w:pStyle w:val="af"/>
        <w:spacing w:before="156" w:line="292" w:lineRule="auto"/>
        <w:ind w:right="8248"/>
        <w:rPr>
          <w:lang w:val="ru-RU"/>
        </w:rPr>
      </w:pPr>
      <w:r w:rsidRPr="001E023F">
        <w:rPr>
          <w:lang w:val="ru-RU"/>
        </w:rPr>
        <w:t>1.Интерактивная</w:t>
      </w:r>
      <w:r w:rsidRPr="001E023F">
        <w:rPr>
          <w:spacing w:val="-15"/>
          <w:lang w:val="ru-RU"/>
        </w:rPr>
        <w:t xml:space="preserve"> </w:t>
      </w:r>
      <w:r w:rsidRPr="001E023F">
        <w:rPr>
          <w:lang w:val="ru-RU"/>
        </w:rPr>
        <w:t xml:space="preserve">доска. </w:t>
      </w:r>
      <w:r w:rsidRPr="001E023F">
        <w:rPr>
          <w:spacing w:val="-2"/>
          <w:lang w:val="ru-RU"/>
        </w:rPr>
        <w:t>2.Компьютер 3.Проектор.</w:t>
      </w:r>
    </w:p>
    <w:p w:rsidR="00D27573" w:rsidRPr="00D27573" w:rsidRDefault="00D27573" w:rsidP="00D27573">
      <w:pPr>
        <w:pStyle w:val="1"/>
        <w:spacing w:before="190" w:line="292" w:lineRule="auto"/>
        <w:rPr>
          <w:lang w:val="ru-RU"/>
        </w:rPr>
      </w:pPr>
      <w:r w:rsidRPr="00D27573">
        <w:rPr>
          <w:lang w:val="ru-RU"/>
        </w:rPr>
        <w:t>ОБОРУДОВАНИЕ</w:t>
      </w:r>
      <w:r w:rsidRPr="00D27573">
        <w:rPr>
          <w:spacing w:val="-9"/>
          <w:lang w:val="ru-RU"/>
        </w:rPr>
        <w:t xml:space="preserve"> </w:t>
      </w:r>
      <w:r w:rsidRPr="00D27573">
        <w:rPr>
          <w:lang w:val="ru-RU"/>
        </w:rPr>
        <w:t>ДЛЯ</w:t>
      </w:r>
      <w:r w:rsidRPr="00D27573">
        <w:rPr>
          <w:spacing w:val="-9"/>
          <w:lang w:val="ru-RU"/>
        </w:rPr>
        <w:t xml:space="preserve"> </w:t>
      </w:r>
      <w:r w:rsidRPr="00D27573">
        <w:rPr>
          <w:lang w:val="ru-RU"/>
        </w:rPr>
        <w:t>ПРОВЕДЕНИЯ</w:t>
      </w:r>
      <w:r w:rsidRPr="00D27573">
        <w:rPr>
          <w:spacing w:val="-9"/>
          <w:lang w:val="ru-RU"/>
        </w:rPr>
        <w:t xml:space="preserve"> </w:t>
      </w:r>
      <w:r w:rsidRPr="00D27573">
        <w:rPr>
          <w:lang w:val="ru-RU"/>
        </w:rPr>
        <w:t>ЛАБОРАТОРНЫХ,</w:t>
      </w:r>
      <w:r w:rsidRPr="00D27573">
        <w:rPr>
          <w:spacing w:val="-8"/>
          <w:lang w:val="ru-RU"/>
        </w:rPr>
        <w:t xml:space="preserve"> </w:t>
      </w:r>
      <w:r w:rsidRPr="00D27573">
        <w:rPr>
          <w:lang w:val="ru-RU"/>
        </w:rPr>
        <w:t>ПРАКТИЧЕСКИХ</w:t>
      </w:r>
      <w:r w:rsidRPr="00D27573">
        <w:rPr>
          <w:spacing w:val="-9"/>
          <w:lang w:val="ru-RU"/>
        </w:rPr>
        <w:t xml:space="preserve"> </w:t>
      </w:r>
      <w:r w:rsidRPr="00D27573">
        <w:rPr>
          <w:lang w:val="ru-RU"/>
        </w:rPr>
        <w:t xml:space="preserve">РАБОТ, </w:t>
      </w:r>
      <w:r w:rsidRPr="00D27573">
        <w:rPr>
          <w:spacing w:val="-2"/>
          <w:lang w:val="ru-RU"/>
        </w:rPr>
        <w:t>ДЕМОНСТРАЦИЙ</w:t>
      </w:r>
    </w:p>
    <w:p w:rsidR="00D27573" w:rsidRPr="00D27573" w:rsidRDefault="00D27573" w:rsidP="00D27573">
      <w:pPr>
        <w:pStyle w:val="af"/>
        <w:spacing w:before="95" w:line="292" w:lineRule="auto"/>
        <w:rPr>
          <w:lang w:val="ru-RU"/>
        </w:rPr>
      </w:pPr>
      <w:r w:rsidRPr="00D27573">
        <w:rPr>
          <w:lang w:val="ru-RU"/>
        </w:rPr>
        <w:t>1.Набор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инструментов</w:t>
      </w:r>
      <w:r w:rsidRPr="00D27573">
        <w:rPr>
          <w:spacing w:val="-5"/>
          <w:lang w:val="ru-RU"/>
        </w:rPr>
        <w:t xml:space="preserve"> </w:t>
      </w:r>
      <w:r w:rsidRPr="00D27573">
        <w:rPr>
          <w:lang w:val="ru-RU"/>
        </w:rPr>
        <w:t>для</w:t>
      </w:r>
      <w:r w:rsidRPr="00D27573">
        <w:rPr>
          <w:spacing w:val="-5"/>
          <w:lang w:val="ru-RU"/>
        </w:rPr>
        <w:t xml:space="preserve"> </w:t>
      </w:r>
      <w:r w:rsidRPr="00D27573">
        <w:rPr>
          <w:lang w:val="ru-RU"/>
        </w:rPr>
        <w:t>работы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с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различными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материалами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в</w:t>
      </w:r>
      <w:r w:rsidRPr="00D27573">
        <w:rPr>
          <w:spacing w:val="-5"/>
          <w:lang w:val="ru-RU"/>
        </w:rPr>
        <w:t xml:space="preserve"> </w:t>
      </w:r>
      <w:r w:rsidRPr="00D27573">
        <w:rPr>
          <w:lang w:val="ru-RU"/>
        </w:rPr>
        <w:t>соответствии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с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программой</w:t>
      </w:r>
      <w:r w:rsidRPr="00D27573">
        <w:rPr>
          <w:spacing w:val="-4"/>
          <w:lang w:val="ru-RU"/>
        </w:rPr>
        <w:t xml:space="preserve"> </w:t>
      </w:r>
      <w:r w:rsidRPr="00D27573">
        <w:rPr>
          <w:lang w:val="ru-RU"/>
        </w:rPr>
        <w:t>обучения. 2.Наборы цветной бумаги, цветного и белого картона.</w:t>
      </w:r>
    </w:p>
    <w:p w:rsidR="00D27573" w:rsidRDefault="00D27573" w:rsidP="00D27573">
      <w:pPr>
        <w:pStyle w:val="af"/>
        <w:spacing w:line="292" w:lineRule="auto"/>
        <w:ind w:right="6712"/>
      </w:pPr>
      <w:r w:rsidRPr="00D27573">
        <w:rPr>
          <w:lang w:val="ru-RU"/>
        </w:rPr>
        <w:t>3.Заготовки</w:t>
      </w:r>
      <w:r w:rsidRPr="00D27573">
        <w:rPr>
          <w:spacing w:val="-15"/>
          <w:lang w:val="ru-RU"/>
        </w:rPr>
        <w:t xml:space="preserve"> </w:t>
      </w:r>
      <w:r w:rsidRPr="00D27573">
        <w:rPr>
          <w:lang w:val="ru-RU"/>
        </w:rPr>
        <w:t>природного</w:t>
      </w:r>
      <w:r w:rsidRPr="00D27573">
        <w:rPr>
          <w:spacing w:val="-15"/>
          <w:lang w:val="ru-RU"/>
        </w:rPr>
        <w:t xml:space="preserve"> </w:t>
      </w:r>
      <w:r w:rsidRPr="00D27573">
        <w:rPr>
          <w:lang w:val="ru-RU"/>
        </w:rPr>
        <w:t xml:space="preserve">материала. </w:t>
      </w:r>
      <w:r>
        <w:rPr>
          <w:spacing w:val="-2"/>
        </w:rPr>
        <w:t>4.Альбомы.</w:t>
      </w:r>
    </w:p>
    <w:p w:rsidR="00D27573" w:rsidRDefault="00D27573" w:rsidP="00D27573">
      <w:pPr>
        <w:pStyle w:val="ae"/>
        <w:widowControl w:val="0"/>
        <w:numPr>
          <w:ilvl w:val="0"/>
          <w:numId w:val="10"/>
        </w:numPr>
        <w:tabs>
          <w:tab w:val="left" w:pos="288"/>
        </w:tabs>
        <w:autoSpaceDE w:val="0"/>
        <w:autoSpaceDN w:val="0"/>
        <w:spacing w:after="0" w:line="275" w:lineRule="exact"/>
        <w:contextualSpacing w:val="0"/>
        <w:rPr>
          <w:sz w:val="24"/>
        </w:rPr>
      </w:pPr>
      <w:proofErr w:type="spellStart"/>
      <w:r>
        <w:rPr>
          <w:sz w:val="24"/>
        </w:rPr>
        <w:t>Гуашь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акварельные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краски</w:t>
      </w:r>
      <w:proofErr w:type="spellEnd"/>
      <w:r>
        <w:rPr>
          <w:spacing w:val="-2"/>
          <w:sz w:val="24"/>
        </w:rPr>
        <w:t>.</w:t>
      </w:r>
    </w:p>
    <w:p w:rsidR="00D27573" w:rsidRDefault="00D27573" w:rsidP="00D27573">
      <w:pPr>
        <w:pStyle w:val="ae"/>
        <w:widowControl w:val="0"/>
        <w:numPr>
          <w:ilvl w:val="0"/>
          <w:numId w:val="10"/>
        </w:numPr>
        <w:tabs>
          <w:tab w:val="left" w:pos="288"/>
        </w:tabs>
        <w:autoSpaceDE w:val="0"/>
        <w:autoSpaceDN w:val="0"/>
        <w:spacing w:before="59" w:after="0" w:line="240" w:lineRule="auto"/>
        <w:contextualSpacing w:val="0"/>
        <w:rPr>
          <w:sz w:val="24"/>
        </w:rPr>
      </w:pPr>
      <w:proofErr w:type="spellStart"/>
      <w:r>
        <w:rPr>
          <w:sz w:val="24"/>
        </w:rPr>
        <w:t>Цветные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карандаши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фломастеры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кисти</w:t>
      </w:r>
      <w:proofErr w:type="spellEnd"/>
      <w:r>
        <w:rPr>
          <w:spacing w:val="-2"/>
          <w:sz w:val="24"/>
        </w:rPr>
        <w:t>.</w:t>
      </w:r>
    </w:p>
    <w:p w:rsidR="00D27573" w:rsidRDefault="00D27573" w:rsidP="00D27573">
      <w:pPr>
        <w:pStyle w:val="ae"/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60" w:after="0" w:line="292" w:lineRule="auto"/>
        <w:ind w:left="106" w:right="8573" w:firstLine="0"/>
        <w:contextualSpacing w:val="0"/>
        <w:rPr>
          <w:sz w:val="24"/>
        </w:rPr>
      </w:pPr>
      <w:proofErr w:type="spellStart"/>
      <w:r>
        <w:rPr>
          <w:sz w:val="24"/>
        </w:rPr>
        <w:t>Пластилин</w:t>
      </w:r>
      <w:proofErr w:type="spellEnd"/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стеки</w:t>
      </w:r>
      <w:proofErr w:type="spellEnd"/>
      <w:r>
        <w:rPr>
          <w:sz w:val="24"/>
        </w:rPr>
        <w:t xml:space="preserve">. </w:t>
      </w:r>
      <w:r>
        <w:rPr>
          <w:spacing w:val="-2"/>
          <w:sz w:val="24"/>
        </w:rPr>
        <w:t>8.Клей.</w:t>
      </w:r>
    </w:p>
    <w:p w:rsidR="00D27573" w:rsidRDefault="00D27573" w:rsidP="00D27573">
      <w:pPr>
        <w:pStyle w:val="af"/>
        <w:spacing w:line="275" w:lineRule="exact"/>
      </w:pPr>
      <w:r>
        <w:rPr>
          <w:spacing w:val="-2"/>
        </w:rPr>
        <w:t>9.Ножницы.</w:t>
      </w:r>
    </w:p>
    <w:p w:rsidR="00D27573" w:rsidRDefault="00D27573" w:rsidP="00D27573">
      <w:pPr>
        <w:spacing w:line="275" w:lineRule="exact"/>
        <w:sectPr w:rsidR="00D27573">
          <w:pgSz w:w="11900" w:h="16840"/>
          <w:pgMar w:top="520" w:right="560" w:bottom="280" w:left="560" w:header="720" w:footer="720" w:gutter="0"/>
          <w:cols w:space="720"/>
        </w:sectPr>
      </w:pPr>
    </w:p>
    <w:p w:rsidR="00D27573" w:rsidRDefault="00D27573" w:rsidP="00D27573">
      <w:pPr>
        <w:pStyle w:val="af"/>
        <w:spacing w:before="4"/>
        <w:rPr>
          <w:sz w:val="17"/>
        </w:rPr>
      </w:pPr>
    </w:p>
    <w:p w:rsidR="00CC78D2" w:rsidRPr="00D27573" w:rsidRDefault="00CC78D2" w:rsidP="00D27573">
      <w:pPr>
        <w:autoSpaceDE w:val="0"/>
        <w:autoSpaceDN w:val="0"/>
        <w:spacing w:after="258" w:line="233" w:lineRule="auto"/>
        <w:rPr>
          <w:lang w:val="ru-RU"/>
        </w:rPr>
      </w:pPr>
    </w:p>
    <w:sectPr w:rsidR="00CC78D2" w:rsidRPr="00D27573" w:rsidSect="00D27573">
      <w:pgSz w:w="16840" w:h="11900"/>
      <w:pgMar w:top="282" w:right="640" w:bottom="292" w:left="666" w:header="720" w:footer="720" w:gutter="0"/>
      <w:cols w:space="720" w:equalWidth="0">
        <w:col w:w="1553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7820A1"/>
    <w:multiLevelType w:val="hybridMultilevel"/>
    <w:tmpl w:val="D57EE912"/>
    <w:lvl w:ilvl="0" w:tplc="FA1E190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7EC29E0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E23A4E4A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DED654C4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61FC772C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6734C250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1526929A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98DCC45A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40DEF7AC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abstractNum w:abstractNumId="10" w15:restartNumberingAfterBreak="0">
    <w:nsid w:val="4639416B"/>
    <w:multiLevelType w:val="hybridMultilevel"/>
    <w:tmpl w:val="ED5C97DC"/>
    <w:lvl w:ilvl="0" w:tplc="70A6F8F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4D8C7EE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827EA3F6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9684E51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5B0736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917600B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065649B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BF4E8FBA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7CECDBB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1" w15:restartNumberingAfterBreak="0">
    <w:nsid w:val="4BC80301"/>
    <w:multiLevelType w:val="hybridMultilevel"/>
    <w:tmpl w:val="BF64086C"/>
    <w:lvl w:ilvl="0" w:tplc="588444C6">
      <w:start w:val="5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B2ABFFC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E2B6251A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B832C7EA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E93070A0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39CC9026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902A1974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E0C81C30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E354C9E2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023F"/>
    <w:rsid w:val="0029639D"/>
    <w:rsid w:val="00326F90"/>
    <w:rsid w:val="0041791D"/>
    <w:rsid w:val="00556391"/>
    <w:rsid w:val="00AA1D8D"/>
    <w:rsid w:val="00B47730"/>
    <w:rsid w:val="00CB0664"/>
    <w:rsid w:val="00CC78D2"/>
    <w:rsid w:val="00D275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5F1C612-602A-45B7-87BA-61F5473B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1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D27573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D27573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hyperlink" Target="http://catalog.iot.ru/" TargetMode="External"/><Relationship Id="rId1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bg.ru/~kvint/im.htm" TargetMode="External"/><Relationship Id="rId7" Type="http://schemas.openxmlformats.org/officeDocument/2006/relationships/hyperlink" Target="http://school-collektion.edu/ru" TargetMode="External"/><Relationship Id="rId12" Type="http://schemas.openxmlformats.org/officeDocument/2006/relationships/hyperlink" Target="http://www.metodkabinet.eu/" TargetMode="External"/><Relationship Id="rId17" Type="http://schemas.openxmlformats.org/officeDocument/2006/relationships/hyperlink" Target="http://www.uchportal.ru/load/47-2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lass39.ru/klassnye-resursy/" TargetMode="External"/><Relationship Id="rId20" Type="http://schemas.openxmlformats.org/officeDocument/2006/relationships/hyperlink" Target="http://internet.chgk.info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indows.edu/ru" TargetMode="External"/><Relationship Id="rId11" Type="http://schemas.openxmlformats.org/officeDocument/2006/relationships/hyperlink" Target="http://www.nachalka.com/bibliote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katalog.iot.ru/" TargetMode="External"/><Relationship Id="rId19" Type="http://schemas.openxmlformats.org/officeDocument/2006/relationships/hyperlink" Target="http://um-razum.ru/load/uchebnye_prezentacii/nachalnaja_shkola/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or.edu.ru/" TargetMode="External"/><Relationship Id="rId14" Type="http://schemas.openxmlformats.org/officeDocument/2006/relationships/hyperlink" Target="http://www.school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3D07A6-8D71-445E-B556-E7F7CF45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20</Pages>
  <Words>6474</Words>
  <Characters>36907</Characters>
  <Application>Microsoft Office Word</Application>
  <DocSecurity>0</DocSecurity>
  <Lines>307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43295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3</cp:revision>
  <dcterms:created xsi:type="dcterms:W3CDTF">2013-12-23T23:15:00Z</dcterms:created>
  <dcterms:modified xsi:type="dcterms:W3CDTF">2023-01-23T05:33:00Z</dcterms:modified>
  <cp:category/>
</cp:coreProperties>
</file>